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B749ED" w:rsidP="00B749ED" w:rsidRDefault="00B749ED" w14:paraId="672A6659" w14:textId="77777777">
      <w:pPr>
        <w:sectPr w:rsidR="00B749ED" w:rsidSect="00E07500">
          <w:footerReference w:type="even" r:id="rId10"/>
          <w:footerReference w:type="default" r:id="rId11"/>
          <w:headerReference w:type="first" r:id="rId12"/>
          <w:pgSz w:w="11906" w:h="16838" w:orient="portrait" w:code="9"/>
          <w:pgMar w:top="2859" w:right="851" w:bottom="1418" w:left="3120" w:header="600" w:footer="708" w:gutter="0"/>
          <w:cols w:space="708"/>
          <w:titlePg/>
          <w:docGrid w:linePitch="360"/>
        </w:sectPr>
      </w:pPr>
    </w:p>
    <w:p w:rsidR="00B749ED" w:rsidP="00B749ED" w:rsidRDefault="009743A9" w14:paraId="0A37501D" w14:textId="12CD669B">
      <w:pPr>
        <w:framePr w:w="6556" w:h="1269" w:vSpace="135" w:hSpace="135" w:wrap="around" w:hAnchor="page" w:vAnchor="page" w:x="4306" w:y="481" w:hRule="exact"/>
      </w:pPr>
      <w:r>
        <w:rPr>
          <w:noProof/>
        </w:rPr>
        <w:t xml:space="preserve">                                                         </w:t>
      </w:r>
      <w:r w:rsidR="00BD0A65">
        <w:rPr>
          <w:noProof/>
        </w:rPr>
        <w:t xml:space="preserve">           </w:t>
      </w:r>
      <w:r>
        <w:rPr>
          <w:noProof/>
        </w:rPr>
        <w:drawing>
          <wp:inline distT="0" distB="0" distL="0" distR="0" wp14:anchorId="6B6652F2" wp14:editId="254305D5">
            <wp:extent cx="1762125" cy="433661"/>
            <wp:effectExtent l="0" t="0" r="0"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2064" cy="441029"/>
                    </a:xfrm>
                    <a:prstGeom prst="rect">
                      <a:avLst/>
                    </a:prstGeom>
                    <a:noFill/>
                  </pic:spPr>
                </pic:pic>
              </a:graphicData>
            </a:graphic>
          </wp:inline>
        </w:drawing>
      </w:r>
    </w:p>
    <w:p w:rsidR="00B749ED" w:rsidP="00B749ED" w:rsidRDefault="00B749ED" w14:paraId="5DAB6C7B" w14:textId="77777777">
      <w:pPr>
        <w:pStyle w:val="Retouradres"/>
        <w:framePr w:w="540" w:h="1830" w:wrap="around" w:hAnchor="page" w:vAnchor="page" w:x="3091" w:y="481" w:hRule="exact"/>
        <w:ind w:left="0"/>
        <w:rPr>
          <w:b/>
          <w:sz w:val="32"/>
          <w:szCs w:val="32"/>
        </w:rPr>
      </w:pPr>
    </w:p>
    <w:p w:rsidR="00B749ED" w:rsidP="00B749ED" w:rsidRDefault="00B749ED" w14:paraId="02EB378F" w14:textId="77777777">
      <w:pPr>
        <w:pStyle w:val="Retouradres"/>
        <w:ind w:left="0"/>
        <w:rPr>
          <w:b/>
          <w:sz w:val="32"/>
          <w:szCs w:val="32"/>
        </w:rPr>
      </w:pPr>
    </w:p>
    <w:p w:rsidR="00B749ED" w:rsidP="00B749ED" w:rsidRDefault="00B749ED" w14:paraId="6A05A809" w14:textId="77777777">
      <w:pPr>
        <w:pStyle w:val="Retouradres"/>
        <w:ind w:left="0"/>
        <w:rPr>
          <w:b/>
          <w:sz w:val="32"/>
          <w:szCs w:val="32"/>
        </w:rPr>
      </w:pPr>
    </w:p>
    <w:p w:rsidR="00B749ED" w:rsidP="00B749ED" w:rsidRDefault="00B749ED" w14:paraId="72A3D3EC" w14:textId="77777777">
      <w:pPr>
        <w:pStyle w:val="Retouradres"/>
        <w:ind w:left="0"/>
        <w:rPr>
          <w:b/>
          <w:sz w:val="32"/>
          <w:szCs w:val="32"/>
        </w:rPr>
        <w:sectPr w:rsidR="00B749ED" w:rsidSect="00E07500">
          <w:type w:val="continuous"/>
          <w:pgSz w:w="11906" w:h="16838" w:orient="portrait" w:code="9"/>
          <w:pgMar w:top="2859" w:right="851" w:bottom="1079" w:left="3120" w:header="357" w:footer="708" w:gutter="0"/>
          <w:cols w:space="708"/>
          <w:titlePg/>
          <w:docGrid w:linePitch="360"/>
        </w:sectPr>
      </w:pPr>
    </w:p>
    <w:tbl>
      <w:tblPr>
        <w:tblW w:w="4916" w:type="pct"/>
        <w:tblLayout w:type="fixed"/>
        <w:tblCellMar>
          <w:left w:w="0" w:type="dxa"/>
        </w:tblCellMar>
        <w:tblLook w:val="01E0" w:firstRow="1" w:lastRow="1" w:firstColumn="1" w:lastColumn="1" w:noHBand="0" w:noVBand="0"/>
      </w:tblPr>
      <w:tblGrid>
        <w:gridCol w:w="2258"/>
        <w:gridCol w:w="7881"/>
      </w:tblGrid>
      <w:tr w:rsidRPr="00EE3C6A" w:rsidR="00B749ED" w:rsidTr="65BB5A82" w14:paraId="0245A823" w14:textId="77777777">
        <w:trPr>
          <w:trHeight w:val="284"/>
        </w:trPr>
        <w:tc>
          <w:tcPr>
            <w:tcW w:w="2258" w:type="dxa"/>
            <w:shd w:val="clear" w:color="auto" w:fill="auto"/>
            <w:vAlign w:val="center"/>
          </w:tcPr>
          <w:p w:rsidRPr="0039023F" w:rsidR="00B749ED" w:rsidP="001C6350" w:rsidRDefault="00B749ED" w14:paraId="0D0B940D" w14:textId="77777777">
            <w:pPr>
              <w:pStyle w:val="Tabelvet"/>
              <w:spacing w:after="0"/>
              <w:jc w:val="left"/>
              <w:rPr>
                <w:b w:val="0"/>
                <w:sz w:val="17"/>
                <w:szCs w:val="17"/>
              </w:rPr>
            </w:pPr>
          </w:p>
        </w:tc>
        <w:tc>
          <w:tcPr>
            <w:tcW w:w="7881" w:type="dxa"/>
            <w:shd w:val="clear" w:color="auto" w:fill="auto"/>
          </w:tcPr>
          <w:p w:rsidR="00B53B1F" w:rsidP="009743A9" w:rsidRDefault="0084774D" w14:paraId="61EC81D4" w14:textId="26189750">
            <w:pPr>
              <w:pStyle w:val="Tabelnormaal"/>
              <w:spacing w:after="0"/>
              <w:jc w:val="right"/>
              <w:rPr>
                <w:b/>
                <w:bCs/>
                <w:sz w:val="36"/>
                <w:szCs w:val="36"/>
              </w:rPr>
            </w:pPr>
            <w:r w:rsidRPr="65BB5A82">
              <w:rPr>
                <w:b/>
                <w:bCs/>
                <w:sz w:val="36"/>
                <w:szCs w:val="36"/>
              </w:rPr>
              <w:t>Bijlage A</w:t>
            </w:r>
          </w:p>
          <w:p w:rsidR="009743A9" w:rsidP="001C6350" w:rsidRDefault="009743A9" w14:paraId="63BD34F2" w14:textId="77777777">
            <w:pPr>
              <w:pStyle w:val="Tabelnormaal"/>
              <w:spacing w:after="0"/>
              <w:jc w:val="left"/>
              <w:rPr>
                <w:b/>
                <w:sz w:val="32"/>
              </w:rPr>
            </w:pPr>
          </w:p>
          <w:p w:rsidR="009743A9" w:rsidP="001C6350" w:rsidRDefault="009743A9" w14:paraId="14D331AA" w14:textId="77777777">
            <w:pPr>
              <w:pStyle w:val="Tabelnormaal"/>
              <w:spacing w:after="0"/>
              <w:jc w:val="left"/>
              <w:rPr>
                <w:b/>
                <w:sz w:val="32"/>
              </w:rPr>
            </w:pPr>
          </w:p>
          <w:p w:rsidR="009743A9" w:rsidP="001C6350" w:rsidRDefault="009743A9" w14:paraId="75A3ACD9" w14:textId="77777777">
            <w:pPr>
              <w:pStyle w:val="Tabelnormaal"/>
              <w:spacing w:after="0"/>
              <w:jc w:val="left"/>
              <w:rPr>
                <w:b/>
                <w:sz w:val="32"/>
              </w:rPr>
            </w:pPr>
          </w:p>
          <w:p w:rsidR="00B749ED" w:rsidP="001C6350" w:rsidRDefault="00644683" w14:paraId="37505F91" w14:textId="0524F3A5">
            <w:pPr>
              <w:pStyle w:val="Tabelnormaal"/>
              <w:spacing w:after="0"/>
              <w:jc w:val="left"/>
              <w:rPr>
                <w:b/>
                <w:sz w:val="32"/>
              </w:rPr>
            </w:pPr>
            <w:r>
              <w:rPr>
                <w:b/>
                <w:sz w:val="32"/>
              </w:rPr>
              <w:t>Checklist Inschrijving</w:t>
            </w:r>
          </w:p>
          <w:p w:rsidR="00B749ED" w:rsidP="001C6350" w:rsidRDefault="00B749ED" w14:paraId="0E27B00A" w14:textId="77777777">
            <w:pPr>
              <w:pStyle w:val="Tabelnormaal"/>
              <w:spacing w:after="0"/>
              <w:jc w:val="left"/>
              <w:rPr>
                <w:b/>
                <w:sz w:val="32"/>
              </w:rPr>
            </w:pPr>
          </w:p>
          <w:p w:rsidRPr="003231B8" w:rsidR="00B749ED" w:rsidP="001C6350" w:rsidRDefault="00B749ED" w14:paraId="60061E4C" w14:textId="77777777">
            <w:pPr>
              <w:pStyle w:val="Tabelnormaal"/>
              <w:spacing w:after="0"/>
              <w:jc w:val="left"/>
              <w:rPr>
                <w:b/>
                <w:sz w:val="32"/>
              </w:rPr>
            </w:pPr>
          </w:p>
        </w:tc>
      </w:tr>
      <w:tr w:rsidRPr="00EE3C6A" w:rsidR="00B749ED" w:rsidTr="65BB5A82" w14:paraId="612894B0" w14:textId="77777777">
        <w:trPr>
          <w:trHeight w:val="567"/>
        </w:trPr>
        <w:tc>
          <w:tcPr>
            <w:tcW w:w="2258" w:type="dxa"/>
            <w:shd w:val="clear" w:color="auto" w:fill="auto"/>
            <w:vAlign w:val="bottom"/>
          </w:tcPr>
          <w:p w:rsidRPr="0039023F" w:rsidR="00B749ED" w:rsidP="001C6350" w:rsidRDefault="00B749ED" w14:paraId="44EAFD9C" w14:textId="77777777">
            <w:pPr>
              <w:pStyle w:val="Tabelvet"/>
              <w:spacing w:after="0"/>
              <w:jc w:val="left"/>
              <w:rPr>
                <w:b w:val="0"/>
                <w:sz w:val="17"/>
                <w:szCs w:val="17"/>
              </w:rPr>
            </w:pPr>
          </w:p>
        </w:tc>
        <w:tc>
          <w:tcPr>
            <w:tcW w:w="7881" w:type="dxa"/>
            <w:shd w:val="clear" w:color="auto" w:fill="auto"/>
            <w:vAlign w:val="bottom"/>
          </w:tcPr>
          <w:p w:rsidR="00363893" w:rsidP="009743A9" w:rsidRDefault="00363893" w14:paraId="4467E568" w14:textId="7411D3B3">
            <w:pPr>
              <w:pStyle w:val="Tabelnormaal"/>
              <w:spacing w:after="0"/>
              <w:jc w:val="left"/>
              <w:rPr>
                <w:b/>
                <w:bCs/>
                <w:sz w:val="36"/>
                <w:szCs w:val="36"/>
              </w:rPr>
            </w:pPr>
            <w:r w:rsidRPr="65BB5A82">
              <w:rPr>
                <w:b/>
                <w:bCs/>
                <w:sz w:val="36"/>
                <w:szCs w:val="36"/>
              </w:rPr>
              <w:t>Europese aanbesteding</w:t>
            </w:r>
          </w:p>
          <w:p w:rsidR="00363893" w:rsidP="65BB5A82" w:rsidRDefault="00363893" w14:paraId="7E820850" w14:textId="69D7E8C7">
            <w:pPr>
              <w:pStyle w:val="Tabelnormaal"/>
              <w:spacing w:after="0"/>
              <w:jc w:val="center"/>
              <w:rPr>
                <w:b/>
                <w:bCs/>
                <w:sz w:val="36"/>
                <w:szCs w:val="36"/>
              </w:rPr>
            </w:pPr>
            <w:r w:rsidRPr="65BB5A82">
              <w:rPr>
                <w:b/>
                <w:bCs/>
                <w:sz w:val="36"/>
                <w:szCs w:val="36"/>
              </w:rPr>
              <w:t xml:space="preserve"> </w:t>
            </w:r>
          </w:p>
          <w:p w:rsidR="009743A9" w:rsidP="009743A9" w:rsidRDefault="009743A9" w14:paraId="03CFE186" w14:textId="04667E29">
            <w:pPr>
              <w:spacing w:after="0" w:line="280" w:lineRule="atLeast"/>
              <w:rPr>
                <w:rFonts w:ascii="Corbel" w:hAnsi="Corbel"/>
                <w:b/>
                <w:bCs/>
                <w:sz w:val="48"/>
                <w:szCs w:val="48"/>
                <w:lang w:eastAsia="en-US"/>
              </w:rPr>
            </w:pPr>
            <w:bookmarkStart w:name="_Hlk106207473" w:id="0"/>
            <w:r w:rsidRPr="009743A9">
              <w:rPr>
                <w:rFonts w:ascii="Corbel" w:hAnsi="Corbel"/>
                <w:b/>
                <w:bCs/>
                <w:sz w:val="48"/>
                <w:szCs w:val="48"/>
                <w:lang w:eastAsia="en-US"/>
              </w:rPr>
              <w:t>Raamovereenkomst standaard software en aanverwante diensten</w:t>
            </w:r>
          </w:p>
          <w:bookmarkEnd w:id="0"/>
          <w:p w:rsidR="009743A9" w:rsidP="009743A9" w:rsidRDefault="009743A9" w14:paraId="6B0290A8" w14:textId="5C746BD9">
            <w:pPr>
              <w:spacing w:after="0" w:line="280" w:lineRule="atLeast"/>
              <w:rPr>
                <w:rFonts w:ascii="Corbel" w:hAnsi="Corbel"/>
                <w:b/>
                <w:bCs/>
                <w:sz w:val="48"/>
                <w:szCs w:val="48"/>
                <w:lang w:eastAsia="en-US"/>
              </w:rPr>
            </w:pPr>
          </w:p>
          <w:p w:rsidRPr="00D41EEF" w:rsidR="00B749ED" w:rsidP="009743A9" w:rsidRDefault="009743A9" w14:paraId="62486C05" w14:textId="39929BD9">
            <w:pPr>
              <w:pStyle w:val="Tabelnormaal"/>
              <w:spacing w:after="0"/>
              <w:jc w:val="left"/>
              <w:rPr>
                <w:b/>
                <w:sz w:val="20"/>
              </w:rPr>
            </w:pPr>
            <w:r w:rsidRPr="009743A9">
              <w:rPr>
                <w:rFonts w:ascii="Corbel" w:hAnsi="Corbel" w:cs="Times New Roman"/>
                <w:b/>
                <w:bCs/>
                <w:color w:val="auto"/>
                <w:sz w:val="36"/>
                <w:szCs w:val="36"/>
                <w:lang w:eastAsia="en-US"/>
              </w:rPr>
              <w:t>AICT 2021-0113</w:t>
            </w:r>
          </w:p>
        </w:tc>
      </w:tr>
      <w:tr w:rsidRPr="00EE3C6A" w:rsidR="00B749ED" w:rsidTr="65BB5A82" w14:paraId="4101652C" w14:textId="77777777">
        <w:tc>
          <w:tcPr>
            <w:tcW w:w="2258" w:type="dxa"/>
            <w:shd w:val="clear" w:color="auto" w:fill="auto"/>
            <w:vAlign w:val="bottom"/>
          </w:tcPr>
          <w:p w:rsidRPr="0039023F" w:rsidR="00B749ED" w:rsidP="001C6350" w:rsidRDefault="00B749ED" w14:paraId="4B99056E" w14:textId="77777777">
            <w:pPr>
              <w:pStyle w:val="Tabelvet"/>
              <w:spacing w:after="0"/>
              <w:rPr>
                <w:b w:val="0"/>
                <w:sz w:val="17"/>
                <w:szCs w:val="17"/>
              </w:rPr>
            </w:pPr>
          </w:p>
        </w:tc>
        <w:tc>
          <w:tcPr>
            <w:tcW w:w="7881" w:type="dxa"/>
            <w:shd w:val="clear" w:color="auto" w:fill="auto"/>
            <w:vAlign w:val="bottom"/>
          </w:tcPr>
          <w:p w:rsidRPr="00562901" w:rsidR="00B749ED" w:rsidP="001C6350" w:rsidRDefault="00B749ED" w14:paraId="1299C43A" w14:textId="77777777">
            <w:pPr>
              <w:pStyle w:val="Tabelnormaal"/>
              <w:spacing w:after="0"/>
              <w:jc w:val="left"/>
              <w:rPr>
                <w:sz w:val="20"/>
              </w:rPr>
            </w:pPr>
          </w:p>
        </w:tc>
      </w:tr>
      <w:tr w:rsidRPr="00EE3C6A" w:rsidR="00B749ED" w:rsidTr="65BB5A82" w14:paraId="4DDBEF00" w14:textId="77777777">
        <w:tc>
          <w:tcPr>
            <w:tcW w:w="2258" w:type="dxa"/>
            <w:shd w:val="clear" w:color="auto" w:fill="auto"/>
            <w:vAlign w:val="bottom"/>
          </w:tcPr>
          <w:p w:rsidRPr="0039023F" w:rsidR="00B749ED" w:rsidP="001C6350" w:rsidRDefault="00B749ED" w14:paraId="3461D779" w14:textId="77777777">
            <w:pPr>
              <w:pStyle w:val="Tabelvet"/>
              <w:spacing w:after="0"/>
              <w:rPr>
                <w:b w:val="0"/>
                <w:sz w:val="17"/>
                <w:szCs w:val="17"/>
              </w:rPr>
            </w:pPr>
          </w:p>
        </w:tc>
        <w:tc>
          <w:tcPr>
            <w:tcW w:w="7881" w:type="dxa"/>
            <w:shd w:val="clear" w:color="auto" w:fill="auto"/>
            <w:vAlign w:val="bottom"/>
          </w:tcPr>
          <w:p w:rsidRPr="00562901" w:rsidR="00B749ED" w:rsidP="0086452B" w:rsidRDefault="00B749ED" w14:paraId="3CF2D8B6" w14:textId="77777777">
            <w:pPr>
              <w:pStyle w:val="Tabelnormaal"/>
              <w:spacing w:after="0"/>
              <w:jc w:val="left"/>
              <w:rPr>
                <w:sz w:val="20"/>
              </w:rPr>
            </w:pPr>
          </w:p>
        </w:tc>
      </w:tr>
      <w:tr w:rsidRPr="00EE3C6A" w:rsidR="00B749ED" w:rsidTr="65BB5A82" w14:paraId="0FB78278" w14:textId="77777777">
        <w:tc>
          <w:tcPr>
            <w:tcW w:w="2258" w:type="dxa"/>
            <w:shd w:val="clear" w:color="auto" w:fill="auto"/>
            <w:vAlign w:val="bottom"/>
          </w:tcPr>
          <w:p w:rsidRPr="0039023F" w:rsidR="00B749ED" w:rsidP="001C6350" w:rsidRDefault="00B749ED" w14:paraId="1FC39945" w14:textId="77777777">
            <w:pPr>
              <w:pStyle w:val="Tabelvet"/>
              <w:spacing w:after="0"/>
              <w:rPr>
                <w:b w:val="0"/>
                <w:sz w:val="17"/>
                <w:szCs w:val="17"/>
              </w:rPr>
            </w:pPr>
          </w:p>
        </w:tc>
        <w:tc>
          <w:tcPr>
            <w:tcW w:w="7881" w:type="dxa"/>
            <w:shd w:val="clear" w:color="auto" w:fill="auto"/>
            <w:vAlign w:val="bottom"/>
          </w:tcPr>
          <w:p w:rsidRPr="00562901" w:rsidR="00B749ED" w:rsidP="0086452B" w:rsidRDefault="00B749ED" w14:paraId="0562CB0E" w14:textId="77777777">
            <w:pPr>
              <w:pStyle w:val="Tabelnormaal"/>
              <w:spacing w:after="0"/>
              <w:jc w:val="left"/>
              <w:rPr>
                <w:sz w:val="20"/>
              </w:rPr>
            </w:pPr>
          </w:p>
        </w:tc>
      </w:tr>
      <w:tr w:rsidRPr="00EE3C6A" w:rsidR="00B749ED" w:rsidTr="65BB5A82" w14:paraId="34CE0A41" w14:textId="77777777">
        <w:tc>
          <w:tcPr>
            <w:tcW w:w="2258" w:type="dxa"/>
            <w:shd w:val="clear" w:color="auto" w:fill="auto"/>
            <w:vAlign w:val="bottom"/>
          </w:tcPr>
          <w:p w:rsidRPr="0039023F" w:rsidR="00B749ED" w:rsidP="001C6350" w:rsidRDefault="00B749ED" w14:paraId="62EBF3C5" w14:textId="77777777">
            <w:pPr>
              <w:pStyle w:val="Tabelvet"/>
              <w:spacing w:after="0"/>
              <w:rPr>
                <w:b w:val="0"/>
                <w:color w:val="808080"/>
                <w:sz w:val="17"/>
                <w:szCs w:val="17"/>
              </w:rPr>
            </w:pPr>
          </w:p>
        </w:tc>
        <w:tc>
          <w:tcPr>
            <w:tcW w:w="7881" w:type="dxa"/>
            <w:shd w:val="clear" w:color="auto" w:fill="auto"/>
            <w:vAlign w:val="bottom"/>
          </w:tcPr>
          <w:p w:rsidRPr="00562901" w:rsidR="00B749ED" w:rsidP="001C6350" w:rsidRDefault="00B749ED" w14:paraId="6D98A12B" w14:textId="77777777">
            <w:pPr>
              <w:pStyle w:val="Tabelnormaal"/>
              <w:spacing w:after="0"/>
              <w:jc w:val="left"/>
              <w:rPr>
                <w:sz w:val="20"/>
              </w:rPr>
            </w:pPr>
          </w:p>
        </w:tc>
      </w:tr>
      <w:tr w:rsidRPr="00EE3C6A" w:rsidR="00B749ED" w:rsidTr="65BB5A82" w14:paraId="2946DB82" w14:textId="77777777">
        <w:tc>
          <w:tcPr>
            <w:tcW w:w="2258" w:type="dxa"/>
            <w:shd w:val="clear" w:color="auto" w:fill="auto"/>
            <w:vAlign w:val="bottom"/>
          </w:tcPr>
          <w:p w:rsidRPr="0039023F" w:rsidR="00B749ED" w:rsidP="001C6350" w:rsidRDefault="00B749ED" w14:paraId="5997CC1D" w14:textId="77777777">
            <w:pPr>
              <w:pStyle w:val="Tabelvet"/>
              <w:spacing w:after="0"/>
              <w:rPr>
                <w:b w:val="0"/>
                <w:color w:val="808080"/>
                <w:sz w:val="17"/>
                <w:szCs w:val="17"/>
              </w:rPr>
            </w:pPr>
          </w:p>
        </w:tc>
        <w:tc>
          <w:tcPr>
            <w:tcW w:w="7881" w:type="dxa"/>
            <w:shd w:val="clear" w:color="auto" w:fill="auto"/>
            <w:vAlign w:val="bottom"/>
          </w:tcPr>
          <w:p w:rsidRPr="004C1FF7" w:rsidR="00B749ED" w:rsidP="0086452B" w:rsidRDefault="00B749ED" w14:paraId="110FFD37" w14:textId="77777777">
            <w:pPr>
              <w:pStyle w:val="Tabelnormaal"/>
              <w:spacing w:after="0"/>
              <w:jc w:val="left"/>
              <w:rPr>
                <w:sz w:val="20"/>
              </w:rPr>
            </w:pPr>
          </w:p>
        </w:tc>
      </w:tr>
      <w:tr w:rsidRPr="00EE3C6A" w:rsidR="00B749ED" w:rsidTr="65BB5A82" w14:paraId="6B699379" w14:textId="77777777">
        <w:tc>
          <w:tcPr>
            <w:tcW w:w="2258" w:type="dxa"/>
            <w:shd w:val="clear" w:color="auto" w:fill="auto"/>
            <w:vAlign w:val="bottom"/>
          </w:tcPr>
          <w:p w:rsidRPr="0039023F" w:rsidR="00B749ED" w:rsidP="001C6350" w:rsidRDefault="00B749ED" w14:paraId="3FE9F23F" w14:textId="77777777">
            <w:pPr>
              <w:pStyle w:val="Tabelvet"/>
              <w:spacing w:after="0"/>
              <w:jc w:val="left"/>
              <w:rPr>
                <w:b w:val="0"/>
                <w:sz w:val="17"/>
                <w:szCs w:val="17"/>
              </w:rPr>
            </w:pPr>
          </w:p>
        </w:tc>
        <w:tc>
          <w:tcPr>
            <w:tcW w:w="7881" w:type="dxa"/>
            <w:shd w:val="clear" w:color="auto" w:fill="auto"/>
            <w:vAlign w:val="bottom"/>
          </w:tcPr>
          <w:p w:rsidRPr="009A6813" w:rsidR="00B749ED" w:rsidP="001C6350" w:rsidRDefault="00B749ED" w14:paraId="1F72F646" w14:textId="77777777">
            <w:pPr>
              <w:pStyle w:val="Tabelnormaal"/>
              <w:spacing w:after="0"/>
              <w:jc w:val="left"/>
              <w:rPr>
                <w:b/>
                <w:color w:val="808080"/>
                <w:sz w:val="20"/>
              </w:rPr>
            </w:pPr>
          </w:p>
        </w:tc>
      </w:tr>
    </w:tbl>
    <w:p w:rsidR="00F81C6E" w:rsidP="001C6350" w:rsidRDefault="00F81C6E" w14:paraId="08CE6F91" w14:textId="77777777">
      <w:pPr>
        <w:pStyle w:val="Tabelvet"/>
        <w:spacing w:after="0"/>
        <w:jc w:val="left"/>
        <w:rPr>
          <w:b w:val="0"/>
          <w:sz w:val="17"/>
          <w:szCs w:val="17"/>
        </w:rPr>
        <w:sectPr w:rsidR="00F81C6E" w:rsidSect="00E07500">
          <w:type w:val="continuous"/>
          <w:pgSz w:w="11906" w:h="16838" w:orient="portrait" w:code="9"/>
          <w:pgMar w:top="2859" w:right="851" w:bottom="1077" w:left="851" w:header="357" w:footer="709" w:gutter="0"/>
          <w:cols w:space="708"/>
          <w:titlePg/>
          <w:docGrid w:linePitch="360"/>
        </w:sectPr>
      </w:pPr>
    </w:p>
    <w:tbl>
      <w:tblPr>
        <w:tblW w:w="4916" w:type="pct"/>
        <w:tblLayout w:type="fixed"/>
        <w:tblCellMar>
          <w:left w:w="0" w:type="dxa"/>
        </w:tblCellMar>
        <w:tblLook w:val="01E0" w:firstRow="1" w:lastRow="1" w:firstColumn="1" w:lastColumn="1" w:noHBand="0" w:noVBand="0"/>
      </w:tblPr>
      <w:tblGrid>
        <w:gridCol w:w="2258"/>
        <w:gridCol w:w="7881"/>
      </w:tblGrid>
      <w:tr w:rsidRPr="00EE3C6A" w:rsidR="00B749ED" w:rsidTr="001C6350" w14:paraId="61CDCEAD" w14:textId="77777777">
        <w:tc>
          <w:tcPr>
            <w:tcW w:w="2258" w:type="dxa"/>
            <w:shd w:val="clear" w:color="auto" w:fill="auto"/>
            <w:vAlign w:val="bottom"/>
          </w:tcPr>
          <w:p w:rsidRPr="0039023F" w:rsidR="00B749ED" w:rsidP="001C6350" w:rsidRDefault="00B749ED" w14:paraId="6BB9E253" w14:textId="77777777">
            <w:pPr>
              <w:pStyle w:val="Tabelvet"/>
              <w:spacing w:after="0"/>
              <w:jc w:val="left"/>
              <w:rPr>
                <w:b w:val="0"/>
                <w:sz w:val="17"/>
                <w:szCs w:val="17"/>
              </w:rPr>
            </w:pPr>
          </w:p>
        </w:tc>
        <w:tc>
          <w:tcPr>
            <w:tcW w:w="7881" w:type="dxa"/>
            <w:shd w:val="clear" w:color="auto" w:fill="auto"/>
            <w:vAlign w:val="bottom"/>
          </w:tcPr>
          <w:p w:rsidR="00B749ED" w:rsidP="001C6350" w:rsidRDefault="00B749ED" w14:paraId="23DE523C" w14:textId="77777777">
            <w:pPr>
              <w:pStyle w:val="Tabelnormaal"/>
              <w:spacing w:after="0"/>
              <w:jc w:val="left"/>
              <w:rPr>
                <w:sz w:val="20"/>
              </w:rPr>
            </w:pPr>
          </w:p>
          <w:p w:rsidR="00B749ED" w:rsidP="001C6350" w:rsidRDefault="00B749ED" w14:paraId="52E56223" w14:textId="77777777">
            <w:pPr>
              <w:pStyle w:val="Tabelnormaal"/>
              <w:spacing w:after="0"/>
              <w:jc w:val="left"/>
              <w:rPr>
                <w:sz w:val="20"/>
              </w:rPr>
            </w:pPr>
          </w:p>
          <w:p w:rsidR="00B749ED" w:rsidP="001C6350" w:rsidRDefault="00B749ED" w14:paraId="07547A01" w14:textId="77777777">
            <w:pPr>
              <w:pStyle w:val="Tabelnormaal"/>
              <w:spacing w:after="0"/>
              <w:jc w:val="left"/>
              <w:rPr>
                <w:sz w:val="20"/>
              </w:rPr>
            </w:pPr>
          </w:p>
          <w:p w:rsidR="00B749ED" w:rsidP="001C6350" w:rsidRDefault="00B749ED" w14:paraId="5043CB0F" w14:textId="77777777">
            <w:pPr>
              <w:pStyle w:val="Tabelnormaal"/>
              <w:spacing w:after="0"/>
              <w:jc w:val="left"/>
              <w:rPr>
                <w:sz w:val="20"/>
              </w:rPr>
            </w:pPr>
          </w:p>
          <w:p w:rsidR="00B749ED" w:rsidP="001C6350" w:rsidRDefault="00B749ED" w14:paraId="07459315" w14:textId="77777777">
            <w:pPr>
              <w:pStyle w:val="Tabelnormaal"/>
              <w:spacing w:after="0"/>
              <w:jc w:val="left"/>
              <w:rPr>
                <w:sz w:val="20"/>
              </w:rPr>
            </w:pPr>
          </w:p>
          <w:p w:rsidR="00B749ED" w:rsidP="001C6350" w:rsidRDefault="00B749ED" w14:paraId="6537F28F" w14:textId="77777777">
            <w:pPr>
              <w:pStyle w:val="Tabelnormaal"/>
              <w:spacing w:after="0"/>
              <w:jc w:val="left"/>
              <w:rPr>
                <w:sz w:val="20"/>
              </w:rPr>
            </w:pPr>
          </w:p>
          <w:p w:rsidRPr="00562901" w:rsidR="00B749ED" w:rsidP="001C6350" w:rsidRDefault="00B749ED" w14:paraId="6DFB9E20" w14:textId="77777777">
            <w:pPr>
              <w:pStyle w:val="Tabelnormaal"/>
              <w:spacing w:after="0"/>
              <w:jc w:val="left"/>
              <w:rPr>
                <w:sz w:val="20"/>
              </w:rPr>
            </w:pPr>
          </w:p>
        </w:tc>
      </w:tr>
      <w:tr w:rsidRPr="00EE3C6A" w:rsidR="00B749ED" w:rsidTr="001C6350" w14:paraId="29D6B04F" w14:textId="77777777">
        <w:trPr>
          <w:trHeight w:val="567"/>
        </w:trPr>
        <w:tc>
          <w:tcPr>
            <w:tcW w:w="2258" w:type="dxa"/>
            <w:shd w:val="clear" w:color="auto" w:fill="auto"/>
            <w:vAlign w:val="bottom"/>
          </w:tcPr>
          <w:p w:rsidRPr="0039023F" w:rsidR="00B749ED" w:rsidP="001C6350" w:rsidRDefault="00B749ED" w14:paraId="70DF9E56" w14:textId="77777777">
            <w:pPr>
              <w:pStyle w:val="Tabelvet"/>
              <w:spacing w:after="0"/>
              <w:jc w:val="left"/>
              <w:rPr>
                <w:b w:val="0"/>
                <w:sz w:val="17"/>
                <w:szCs w:val="17"/>
              </w:rPr>
            </w:pPr>
          </w:p>
        </w:tc>
        <w:tc>
          <w:tcPr>
            <w:tcW w:w="7881" w:type="dxa"/>
            <w:shd w:val="clear" w:color="auto" w:fill="auto"/>
            <w:vAlign w:val="bottom"/>
          </w:tcPr>
          <w:p w:rsidRPr="0067561F" w:rsidR="00B749ED" w:rsidP="001C6350" w:rsidRDefault="00B749ED" w14:paraId="0A6959E7" w14:textId="77777777">
            <w:pPr>
              <w:pStyle w:val="Tabelnormaal"/>
              <w:spacing w:after="0"/>
              <w:rPr>
                <w:szCs w:val="16"/>
              </w:rPr>
            </w:pPr>
            <w:r>
              <w:rPr>
                <w:b/>
                <w:sz w:val="18"/>
                <w:szCs w:val="18"/>
              </w:rPr>
              <w:t xml:space="preserve"> </w:t>
            </w:r>
          </w:p>
        </w:tc>
      </w:tr>
      <w:tr w:rsidRPr="00EE3C6A" w:rsidR="00B749ED" w:rsidTr="001C6350" w14:paraId="44E871BC" w14:textId="77777777">
        <w:trPr>
          <w:trHeight w:val="567"/>
        </w:trPr>
        <w:tc>
          <w:tcPr>
            <w:tcW w:w="2258" w:type="dxa"/>
            <w:shd w:val="clear" w:color="auto" w:fill="auto"/>
            <w:vAlign w:val="bottom"/>
          </w:tcPr>
          <w:p w:rsidRPr="0039023F" w:rsidR="00B749ED" w:rsidP="001C6350" w:rsidRDefault="00B749ED" w14:paraId="144A5D23" w14:textId="77777777">
            <w:pPr>
              <w:pStyle w:val="Tabelvet"/>
              <w:jc w:val="left"/>
              <w:rPr>
                <w:b w:val="0"/>
                <w:sz w:val="17"/>
                <w:szCs w:val="17"/>
              </w:rPr>
            </w:pPr>
          </w:p>
        </w:tc>
        <w:tc>
          <w:tcPr>
            <w:tcW w:w="7881" w:type="dxa"/>
            <w:shd w:val="clear" w:color="auto" w:fill="auto"/>
            <w:vAlign w:val="bottom"/>
          </w:tcPr>
          <w:p w:rsidRPr="00562901" w:rsidR="00B749ED" w:rsidP="001C6350" w:rsidRDefault="00B749ED" w14:paraId="738610EB" w14:textId="77777777">
            <w:pPr>
              <w:pStyle w:val="Tabelnormaal"/>
              <w:jc w:val="left"/>
              <w:rPr>
                <w:sz w:val="20"/>
              </w:rPr>
            </w:pPr>
          </w:p>
        </w:tc>
      </w:tr>
    </w:tbl>
    <w:p w:rsidR="00B749ED" w:rsidP="00B749ED" w:rsidRDefault="00B749ED" w14:paraId="637805D2" w14:textId="77777777"/>
    <w:p w:rsidR="00B749ED" w:rsidP="00B749ED" w:rsidRDefault="00B749ED" w14:paraId="463F29E8" w14:textId="77777777">
      <w:pPr>
        <w:rPr>
          <w:b/>
          <w:szCs w:val="20"/>
        </w:rPr>
        <w:sectPr w:rsidR="00B749ED" w:rsidSect="00E07500">
          <w:type w:val="continuous"/>
          <w:pgSz w:w="11906" w:h="16838" w:orient="portrait" w:code="9"/>
          <w:pgMar w:top="2859" w:right="851" w:bottom="1077" w:left="851" w:header="357" w:footer="709" w:gutter="0"/>
          <w:cols w:space="708"/>
          <w:titlePg/>
          <w:docGrid w:linePitch="360"/>
        </w:sectPr>
      </w:pPr>
    </w:p>
    <w:p w:rsidRPr="00B51947" w:rsidR="00644683" w:rsidP="00644683" w:rsidRDefault="00644683" w14:paraId="26A170CC" w14:textId="77777777">
      <w:pPr>
        <w:rPr>
          <w:rFonts w:cs="Arial"/>
          <w:sz w:val="19"/>
          <w:szCs w:val="19"/>
        </w:rPr>
      </w:pPr>
      <w:r>
        <w:rPr>
          <w:rFonts w:cs="Arial"/>
          <w:bCs/>
          <w:sz w:val="19"/>
          <w:szCs w:val="19"/>
        </w:rPr>
        <w:lastRenderedPageBreak/>
        <w:t>In het Bestek worden verschillende eisen gesteld ten aanzien van zowel de Inschrijver als de uit te voeren Opdracht. Van een aantal eisen wordt Inschrijver verzocht bewijs bij de Inschrijving aan te leveren om aan te tonen dat hij inderdaad aan de eisen voldoet. In onderstaande overzicht worden de bij die eisen behorende in te dienen documenten opgesomd waarbij per document is aangegeven welke bijlage (eventueel) gebruikt moet worden, achter welk tabblad van de Inschrijving het document moet worden gevoegd, wie het betreffende document separaat moeten indienen (</w:t>
      </w:r>
      <w:r w:rsidRPr="00B51947">
        <w:rPr>
          <w:rFonts w:cs="Arial"/>
          <w:bCs/>
          <w:sz w:val="19"/>
          <w:szCs w:val="19"/>
        </w:rPr>
        <w:t xml:space="preserve">Inschrijver, </w:t>
      </w:r>
      <w:proofErr w:type="spellStart"/>
      <w:r w:rsidRPr="00B51947">
        <w:rPr>
          <w:rFonts w:cs="Arial"/>
          <w:bCs/>
          <w:sz w:val="19"/>
          <w:szCs w:val="19"/>
        </w:rPr>
        <w:t>Combinant</w:t>
      </w:r>
      <w:proofErr w:type="spellEnd"/>
      <w:r w:rsidRPr="00B51947">
        <w:rPr>
          <w:rFonts w:cs="Arial"/>
          <w:bCs/>
          <w:sz w:val="19"/>
          <w:szCs w:val="19"/>
        </w:rPr>
        <w:t xml:space="preserve"> en/of Onderaannemer) en of er bijzonderheden te melden zijn.</w:t>
      </w:r>
    </w:p>
    <w:tbl>
      <w:tblPr>
        <w:tblStyle w:val="Tabelraster"/>
        <w:tblW w:w="9315" w:type="dxa"/>
        <w:tblLook w:val="04A0" w:firstRow="1" w:lastRow="0" w:firstColumn="1" w:lastColumn="0" w:noHBand="0" w:noVBand="1"/>
      </w:tblPr>
      <w:tblGrid>
        <w:gridCol w:w="2340"/>
        <w:gridCol w:w="1140"/>
        <w:gridCol w:w="1254"/>
        <w:gridCol w:w="1231"/>
        <w:gridCol w:w="3326"/>
        <w:gridCol w:w="24"/>
      </w:tblGrid>
      <w:tr w:rsidR="00644683" w:rsidTr="12EEC512" w14:paraId="060629E7" w14:textId="77777777">
        <w:trPr>
          <w:trHeight w:val="1395"/>
        </w:trPr>
        <w:tc>
          <w:tcPr>
            <w:tcW w:w="2340" w:type="dxa"/>
            <w:tcBorders>
              <w:bottom w:val="single" w:color="auto" w:sz="4" w:space="0"/>
            </w:tcBorders>
            <w:shd w:val="clear" w:color="auto" w:fill="DDD9C3" w:themeFill="background2" w:themeFillShade="E6"/>
            <w:tcMar/>
          </w:tcPr>
          <w:p w:rsidRPr="003F1CDA" w:rsidR="00644683" w:rsidP="00F65CCB" w:rsidRDefault="00644683" w14:paraId="3B7B4B86" w14:textId="77777777">
            <w:pPr>
              <w:rPr>
                <w:rFonts w:cs="Arial"/>
                <w:b/>
                <w:sz w:val="24"/>
                <w:szCs w:val="24"/>
              </w:rPr>
            </w:pPr>
          </w:p>
          <w:p w:rsidRPr="003F1CDA" w:rsidR="00644683" w:rsidP="00F65CCB" w:rsidRDefault="00644683" w14:paraId="4D40319E" w14:textId="77777777">
            <w:pPr>
              <w:rPr>
                <w:rFonts w:cs="Arial"/>
                <w:b/>
                <w:sz w:val="24"/>
                <w:szCs w:val="24"/>
              </w:rPr>
            </w:pPr>
            <w:r w:rsidRPr="003F1CDA">
              <w:rPr>
                <w:rFonts w:cs="Arial"/>
                <w:b/>
                <w:sz w:val="24"/>
                <w:szCs w:val="24"/>
              </w:rPr>
              <w:t>Omschrijving</w:t>
            </w:r>
          </w:p>
          <w:p w:rsidRPr="003F1CDA" w:rsidR="00644683" w:rsidP="00F65CCB" w:rsidRDefault="00644683" w14:paraId="3A0FF5F2" w14:textId="77777777">
            <w:pPr>
              <w:rPr>
                <w:rFonts w:cs="Arial"/>
                <w:b/>
                <w:sz w:val="24"/>
                <w:szCs w:val="24"/>
              </w:rPr>
            </w:pPr>
          </w:p>
        </w:tc>
        <w:tc>
          <w:tcPr>
            <w:tcW w:w="1140" w:type="dxa"/>
            <w:tcBorders>
              <w:bottom w:val="single" w:color="auto" w:sz="4" w:space="0"/>
            </w:tcBorders>
            <w:shd w:val="clear" w:color="auto" w:fill="DDD9C3" w:themeFill="background2" w:themeFillShade="E6"/>
            <w:tcMar/>
          </w:tcPr>
          <w:p w:rsidRPr="003F1CDA" w:rsidR="00644683" w:rsidP="00F65CCB" w:rsidRDefault="00644683" w14:paraId="5630AD66" w14:textId="77777777">
            <w:pPr>
              <w:rPr>
                <w:rFonts w:cs="Arial"/>
                <w:b/>
                <w:sz w:val="24"/>
                <w:szCs w:val="24"/>
              </w:rPr>
            </w:pPr>
          </w:p>
          <w:p w:rsidRPr="003F1CDA" w:rsidR="00644683" w:rsidP="00F65CCB" w:rsidRDefault="00644683" w14:paraId="62E1D86F" w14:textId="77777777">
            <w:pPr>
              <w:rPr>
                <w:rFonts w:cs="Arial"/>
                <w:b/>
                <w:sz w:val="24"/>
                <w:szCs w:val="24"/>
              </w:rPr>
            </w:pPr>
            <w:r w:rsidRPr="003F1CDA">
              <w:rPr>
                <w:rFonts w:cs="Arial"/>
                <w:b/>
                <w:sz w:val="24"/>
                <w:szCs w:val="24"/>
              </w:rPr>
              <w:t xml:space="preserve">Bijlage </w:t>
            </w:r>
            <w:r>
              <w:rPr>
                <w:rFonts w:cs="Arial"/>
                <w:b/>
                <w:sz w:val="24"/>
                <w:szCs w:val="24"/>
              </w:rPr>
              <w:t>Bestek</w:t>
            </w:r>
          </w:p>
        </w:tc>
        <w:tc>
          <w:tcPr>
            <w:tcW w:w="1254" w:type="dxa"/>
            <w:tcBorders>
              <w:bottom w:val="single" w:color="auto" w:sz="4" w:space="0"/>
            </w:tcBorders>
            <w:shd w:val="clear" w:color="auto" w:fill="DDD9C3" w:themeFill="background2" w:themeFillShade="E6"/>
            <w:tcMar/>
          </w:tcPr>
          <w:p w:rsidRPr="003F1CDA" w:rsidR="00644683" w:rsidP="00F65CCB" w:rsidRDefault="00644683" w14:paraId="61829076" w14:textId="77777777">
            <w:pPr>
              <w:rPr>
                <w:rFonts w:cs="Arial"/>
                <w:b/>
                <w:sz w:val="24"/>
                <w:szCs w:val="24"/>
              </w:rPr>
            </w:pPr>
          </w:p>
          <w:p w:rsidRPr="003F1CDA" w:rsidR="00644683" w:rsidP="00F65CCB" w:rsidRDefault="006718F9" w14:paraId="6451B5F9" w14:textId="0D3FF73F">
            <w:pPr>
              <w:rPr>
                <w:rFonts w:cs="Arial"/>
                <w:b/>
                <w:sz w:val="24"/>
                <w:szCs w:val="24"/>
              </w:rPr>
            </w:pPr>
            <w:proofErr w:type="spellStart"/>
            <w:r>
              <w:rPr>
                <w:rFonts w:cs="Arial"/>
                <w:b/>
                <w:sz w:val="24"/>
                <w:szCs w:val="24"/>
              </w:rPr>
              <w:t>Volgnr</w:t>
            </w:r>
            <w:proofErr w:type="spellEnd"/>
          </w:p>
        </w:tc>
        <w:tc>
          <w:tcPr>
            <w:tcW w:w="1231" w:type="dxa"/>
            <w:tcBorders>
              <w:bottom w:val="single" w:color="auto" w:sz="4" w:space="0"/>
            </w:tcBorders>
            <w:shd w:val="clear" w:color="auto" w:fill="DDD9C3" w:themeFill="background2" w:themeFillShade="E6"/>
            <w:tcMar/>
          </w:tcPr>
          <w:p w:rsidRPr="003F1CDA" w:rsidR="00644683" w:rsidP="00F65CCB" w:rsidRDefault="00644683" w14:paraId="2BA226A1" w14:textId="77777777">
            <w:pPr>
              <w:rPr>
                <w:rFonts w:cs="Arial"/>
                <w:b/>
                <w:sz w:val="24"/>
                <w:szCs w:val="24"/>
              </w:rPr>
            </w:pPr>
          </w:p>
          <w:p w:rsidRPr="003F1CDA" w:rsidR="00644683" w:rsidP="00F65CCB" w:rsidRDefault="00644683" w14:paraId="681CD68B" w14:textId="77777777">
            <w:pPr>
              <w:rPr>
                <w:rFonts w:cs="Arial"/>
                <w:b/>
                <w:sz w:val="24"/>
                <w:szCs w:val="24"/>
              </w:rPr>
            </w:pPr>
            <w:r>
              <w:rPr>
                <w:rFonts w:cs="Arial"/>
                <w:b/>
                <w:sz w:val="24"/>
                <w:szCs w:val="24"/>
              </w:rPr>
              <w:t>Wie</w:t>
            </w:r>
          </w:p>
        </w:tc>
        <w:tc>
          <w:tcPr>
            <w:tcW w:w="3350" w:type="dxa"/>
            <w:gridSpan w:val="2"/>
            <w:tcBorders>
              <w:bottom w:val="single" w:color="auto" w:sz="4" w:space="0"/>
            </w:tcBorders>
            <w:shd w:val="clear" w:color="auto" w:fill="DDD9C3" w:themeFill="background2" w:themeFillShade="E6"/>
            <w:tcMar/>
          </w:tcPr>
          <w:p w:rsidRPr="003F1CDA" w:rsidR="00644683" w:rsidP="00F65CCB" w:rsidRDefault="00644683" w14:paraId="17AD93B2" w14:textId="77777777">
            <w:pPr>
              <w:rPr>
                <w:rFonts w:cs="Arial"/>
                <w:b/>
                <w:sz w:val="24"/>
                <w:szCs w:val="24"/>
              </w:rPr>
            </w:pPr>
          </w:p>
          <w:p w:rsidRPr="003F1CDA" w:rsidR="00644683" w:rsidP="00F65CCB" w:rsidRDefault="00644683" w14:paraId="3AD6A038" w14:textId="77777777">
            <w:pPr>
              <w:rPr>
                <w:rFonts w:cs="Arial"/>
                <w:b/>
                <w:sz w:val="24"/>
                <w:szCs w:val="24"/>
              </w:rPr>
            </w:pPr>
            <w:r w:rsidRPr="003F1CDA">
              <w:rPr>
                <w:rFonts w:cs="Arial"/>
                <w:b/>
                <w:sz w:val="24"/>
                <w:szCs w:val="24"/>
              </w:rPr>
              <w:t>Bijzonderheden</w:t>
            </w:r>
          </w:p>
        </w:tc>
      </w:tr>
      <w:tr w:rsidR="00644683" w:rsidTr="12EEC512" w14:paraId="1547D0E9" w14:textId="77777777">
        <w:trPr>
          <w:trHeight w:val="362"/>
        </w:trPr>
        <w:tc>
          <w:tcPr>
            <w:tcW w:w="9315" w:type="dxa"/>
            <w:gridSpan w:val="6"/>
            <w:shd w:val="clear" w:color="auto" w:fill="BFBFBF" w:themeFill="background1" w:themeFillShade="BF"/>
            <w:tcMar/>
            <w:vAlign w:val="center"/>
          </w:tcPr>
          <w:p w:rsidRPr="003F1CDA" w:rsidR="00644683" w:rsidP="00F65CCB" w:rsidRDefault="00644683" w14:paraId="2B7204AA" w14:textId="77777777">
            <w:pPr>
              <w:rPr>
                <w:rFonts w:cs="Arial"/>
                <w:b/>
              </w:rPr>
            </w:pPr>
            <w:r w:rsidRPr="003F1CDA">
              <w:rPr>
                <w:rFonts w:cs="Arial"/>
                <w:b/>
              </w:rPr>
              <w:t>Voorwaarden voor inschrijving en uitsluitingsgronden</w:t>
            </w:r>
          </w:p>
        </w:tc>
      </w:tr>
      <w:tr w:rsidR="00644683" w:rsidTr="12EEC512" w14:paraId="36301262" w14:textId="77777777">
        <w:trPr>
          <w:trHeight w:val="810"/>
        </w:trPr>
        <w:tc>
          <w:tcPr>
            <w:tcW w:w="2340" w:type="dxa"/>
            <w:tcBorders>
              <w:bottom w:val="single" w:color="auto" w:sz="4" w:space="0"/>
            </w:tcBorders>
            <w:tcMar/>
          </w:tcPr>
          <w:p w:rsidRPr="00E418A6" w:rsidR="00E418A6" w:rsidP="65BB5A82" w:rsidRDefault="65BB5A82" w14:paraId="49954768" w14:textId="5DD5B9DB">
            <w:pPr>
              <w:rPr>
                <w:sz w:val="19"/>
                <w:szCs w:val="19"/>
              </w:rPr>
            </w:pPr>
            <w:r w:rsidRPr="65BB5A82">
              <w:rPr>
                <w:rFonts w:cs="Arial"/>
                <w:sz w:val="19"/>
                <w:szCs w:val="19"/>
              </w:rPr>
              <w:t>Uniform Europees Aanbestedingsdocument</w:t>
            </w:r>
          </w:p>
        </w:tc>
        <w:tc>
          <w:tcPr>
            <w:tcW w:w="1140" w:type="dxa"/>
            <w:tcBorders>
              <w:bottom w:val="single" w:color="auto" w:sz="4" w:space="0"/>
            </w:tcBorders>
            <w:tcMar/>
          </w:tcPr>
          <w:p w:rsidRPr="003F1CDA" w:rsidR="00644683" w:rsidP="00F65CCB" w:rsidRDefault="00644683" w14:paraId="6D1FCEEB" w14:textId="5FB02F1E">
            <w:pPr>
              <w:rPr>
                <w:rFonts w:cs="Arial"/>
                <w:sz w:val="19"/>
                <w:szCs w:val="19"/>
              </w:rPr>
            </w:pPr>
            <w:r w:rsidRPr="65BB5A82">
              <w:rPr>
                <w:rFonts w:cs="Arial"/>
                <w:sz w:val="19"/>
                <w:szCs w:val="19"/>
              </w:rPr>
              <w:t>5</w:t>
            </w:r>
          </w:p>
        </w:tc>
        <w:tc>
          <w:tcPr>
            <w:tcW w:w="1254" w:type="dxa"/>
            <w:tcBorders>
              <w:bottom w:val="single" w:color="auto" w:sz="4" w:space="0"/>
            </w:tcBorders>
            <w:tcMar/>
          </w:tcPr>
          <w:p w:rsidRPr="003F1CDA" w:rsidR="00644683" w:rsidP="65BB5A82" w:rsidRDefault="006957D2" w14:paraId="2A1BE2BA" w14:textId="26BC5104">
            <w:pPr>
              <w:rPr>
                <w:rFonts w:cs="Arial"/>
                <w:b/>
                <w:bCs/>
                <w:sz w:val="19"/>
                <w:szCs w:val="19"/>
              </w:rPr>
            </w:pPr>
            <w:r w:rsidRPr="65BB5A82">
              <w:rPr>
                <w:rFonts w:cs="Arial"/>
                <w:b/>
                <w:bCs/>
                <w:sz w:val="19"/>
                <w:szCs w:val="19"/>
              </w:rPr>
              <w:t xml:space="preserve"> </w:t>
            </w:r>
            <w:r w:rsidRPr="65BB5A82" w:rsidR="00644683">
              <w:rPr>
                <w:rFonts w:cs="Arial"/>
                <w:b/>
                <w:bCs/>
                <w:sz w:val="19"/>
                <w:szCs w:val="19"/>
              </w:rPr>
              <w:t>1</w:t>
            </w:r>
          </w:p>
        </w:tc>
        <w:tc>
          <w:tcPr>
            <w:tcW w:w="1231" w:type="dxa"/>
            <w:tcBorders>
              <w:bottom w:val="single" w:color="auto" w:sz="4" w:space="0"/>
            </w:tcBorders>
            <w:tcMar/>
          </w:tcPr>
          <w:p w:rsidRPr="003F1CDA" w:rsidR="00644683" w:rsidP="00F65CCB" w:rsidRDefault="00644683" w14:paraId="56615AA3" w14:textId="30F7C3BC">
            <w:pPr>
              <w:rPr>
                <w:rFonts w:cs="Arial"/>
                <w:sz w:val="19"/>
                <w:szCs w:val="19"/>
              </w:rPr>
            </w:pPr>
            <w:r w:rsidRPr="65BB5A82">
              <w:rPr>
                <w:rFonts w:cs="Arial"/>
                <w:sz w:val="19"/>
                <w:szCs w:val="19"/>
              </w:rPr>
              <w:t>Inschrijver</w:t>
            </w:r>
          </w:p>
        </w:tc>
        <w:tc>
          <w:tcPr>
            <w:tcW w:w="3350" w:type="dxa"/>
            <w:gridSpan w:val="2"/>
            <w:tcBorders>
              <w:bottom w:val="single" w:color="auto" w:sz="4" w:space="0"/>
            </w:tcBorders>
            <w:tcMar/>
          </w:tcPr>
          <w:p w:rsidRPr="003F1CDA" w:rsidR="00644683" w:rsidP="00F65CCB" w:rsidRDefault="00644683" w14:paraId="0DE4B5B7" w14:textId="02A413AB">
            <w:pPr>
              <w:rPr>
                <w:rFonts w:cs="Arial"/>
                <w:sz w:val="19"/>
                <w:szCs w:val="19"/>
              </w:rPr>
            </w:pPr>
            <w:r w:rsidRPr="65BB5A82">
              <w:rPr>
                <w:rFonts w:cs="Arial"/>
                <w:sz w:val="19"/>
                <w:szCs w:val="19"/>
              </w:rPr>
              <w:t xml:space="preserve">of alle </w:t>
            </w:r>
            <w:proofErr w:type="spellStart"/>
            <w:r w:rsidRPr="65BB5A82">
              <w:rPr>
                <w:rFonts w:cs="Arial"/>
                <w:sz w:val="19"/>
                <w:szCs w:val="19"/>
              </w:rPr>
              <w:t>combinanten</w:t>
            </w:r>
            <w:proofErr w:type="spellEnd"/>
            <w:r w:rsidRPr="65BB5A82">
              <w:rPr>
                <w:rFonts w:cs="Arial"/>
                <w:sz w:val="19"/>
                <w:szCs w:val="19"/>
              </w:rPr>
              <w:t xml:space="preserve"> in het geval van Samenwerkingsverband dan wel onderaannemer indien daarvan sprake is</w:t>
            </w:r>
          </w:p>
        </w:tc>
      </w:tr>
      <w:tr w:rsidR="00644683" w:rsidTr="12EEC512" w14:paraId="6B3C1927" w14:textId="77777777">
        <w:trPr>
          <w:trHeight w:val="381"/>
        </w:trPr>
        <w:tc>
          <w:tcPr>
            <w:tcW w:w="9315" w:type="dxa"/>
            <w:gridSpan w:val="6"/>
            <w:shd w:val="clear" w:color="auto" w:fill="BFBFBF" w:themeFill="background1" w:themeFillShade="BF"/>
            <w:tcMar/>
            <w:vAlign w:val="center"/>
          </w:tcPr>
          <w:p w:rsidRPr="003F1CDA" w:rsidR="00644683" w:rsidP="00F65CCB" w:rsidRDefault="00644683" w14:paraId="6A750142" w14:textId="77777777">
            <w:pPr>
              <w:rPr>
                <w:rFonts w:cs="Arial"/>
                <w:b/>
              </w:rPr>
            </w:pPr>
            <w:r w:rsidRPr="003F1CDA">
              <w:rPr>
                <w:rFonts w:cs="Arial"/>
                <w:b/>
              </w:rPr>
              <w:t>Geschiktheidseisen</w:t>
            </w:r>
          </w:p>
        </w:tc>
      </w:tr>
      <w:tr w:rsidR="00E418A6" w:rsidTr="12EEC512" w14:paraId="0BDBB644" w14:textId="77777777">
        <w:trPr>
          <w:trHeight w:val="587"/>
        </w:trPr>
        <w:tc>
          <w:tcPr>
            <w:tcW w:w="2340" w:type="dxa"/>
            <w:tcMar/>
          </w:tcPr>
          <w:p w:rsidRPr="003F1CDA" w:rsidR="00E418A6" w:rsidP="00F65CCB" w:rsidRDefault="00E418A6" w14:paraId="74FC0114" w14:textId="77777777">
            <w:pPr>
              <w:rPr>
                <w:rFonts w:cs="Arial"/>
                <w:sz w:val="19"/>
                <w:szCs w:val="19"/>
              </w:rPr>
            </w:pPr>
            <w:r w:rsidRPr="003F1CDA">
              <w:rPr>
                <w:rFonts w:cs="Arial"/>
                <w:sz w:val="19"/>
                <w:szCs w:val="19"/>
              </w:rPr>
              <w:t>Referentieformulier</w:t>
            </w:r>
          </w:p>
        </w:tc>
        <w:tc>
          <w:tcPr>
            <w:tcW w:w="1140" w:type="dxa"/>
            <w:tcMar/>
          </w:tcPr>
          <w:p w:rsidRPr="003F1CDA" w:rsidR="00E418A6" w:rsidP="65BB5A82" w:rsidRDefault="65BB5A82" w14:paraId="1F558117" w14:textId="129B898C">
            <w:pPr>
              <w:rPr>
                <w:sz w:val="19"/>
                <w:szCs w:val="19"/>
              </w:rPr>
            </w:pPr>
            <w:r w:rsidRPr="65BB5A82">
              <w:rPr>
                <w:rFonts w:cs="Arial"/>
                <w:sz w:val="19"/>
                <w:szCs w:val="19"/>
              </w:rPr>
              <w:t>11</w:t>
            </w:r>
          </w:p>
        </w:tc>
        <w:tc>
          <w:tcPr>
            <w:tcW w:w="1254" w:type="dxa"/>
            <w:tcMar/>
          </w:tcPr>
          <w:p w:rsidRPr="003F1CDA" w:rsidR="00E418A6" w:rsidP="65BB5A82" w:rsidRDefault="006957D2" w14:paraId="3299D00D" w14:textId="7DB96791">
            <w:pPr>
              <w:rPr>
                <w:rFonts w:cs="Arial"/>
                <w:b/>
                <w:bCs/>
                <w:sz w:val="19"/>
                <w:szCs w:val="19"/>
              </w:rPr>
            </w:pPr>
            <w:r w:rsidRPr="65BB5A82">
              <w:rPr>
                <w:rFonts w:cs="Arial"/>
                <w:b/>
                <w:bCs/>
                <w:sz w:val="19"/>
                <w:szCs w:val="19"/>
              </w:rPr>
              <w:t>2</w:t>
            </w:r>
            <w:r w:rsidR="00FE31B8">
              <w:rPr>
                <w:rFonts w:cs="Arial"/>
                <w:b/>
                <w:bCs/>
                <w:sz w:val="19"/>
                <w:szCs w:val="19"/>
              </w:rPr>
              <w:t xml:space="preserve"> t/m </w:t>
            </w:r>
            <w:r w:rsidRPr="65BB5A82">
              <w:rPr>
                <w:rFonts w:cs="Arial"/>
                <w:b/>
                <w:bCs/>
                <w:sz w:val="19"/>
                <w:szCs w:val="19"/>
              </w:rPr>
              <w:t>4</w:t>
            </w:r>
          </w:p>
        </w:tc>
        <w:tc>
          <w:tcPr>
            <w:tcW w:w="1231" w:type="dxa"/>
            <w:tcMar/>
          </w:tcPr>
          <w:p w:rsidRPr="003F1CDA" w:rsidR="00E418A6" w:rsidP="00F65CCB" w:rsidRDefault="67A2A157" w14:paraId="6ACA5499" w14:textId="5616A8E9">
            <w:pPr>
              <w:rPr>
                <w:rFonts w:cs="Arial"/>
                <w:sz w:val="19"/>
                <w:szCs w:val="19"/>
              </w:rPr>
            </w:pPr>
            <w:r w:rsidRPr="65BB5A82">
              <w:rPr>
                <w:rFonts w:cs="Arial"/>
                <w:sz w:val="19"/>
                <w:szCs w:val="19"/>
              </w:rPr>
              <w:t>Inschrijver</w:t>
            </w:r>
          </w:p>
        </w:tc>
        <w:tc>
          <w:tcPr>
            <w:tcW w:w="3350" w:type="dxa"/>
            <w:gridSpan w:val="2"/>
            <w:tcMar/>
          </w:tcPr>
          <w:p w:rsidRPr="003F1CDA" w:rsidR="00E418A6" w:rsidP="00F65CCB" w:rsidRDefault="67A2A157" w14:paraId="667D1A97" w14:textId="11712130">
            <w:pPr>
              <w:rPr>
                <w:rFonts w:cs="Arial"/>
                <w:sz w:val="19"/>
                <w:szCs w:val="19"/>
              </w:rPr>
            </w:pPr>
            <w:r w:rsidRPr="65BB5A82">
              <w:rPr>
                <w:rFonts w:cs="Arial"/>
                <w:sz w:val="19"/>
                <w:szCs w:val="19"/>
              </w:rPr>
              <w:t>Aanbestedende dienst behoudt zich het recht voor om deze te verifiëren</w:t>
            </w:r>
          </w:p>
        </w:tc>
      </w:tr>
      <w:tr w:rsidR="65BB5A82" w:rsidTr="12EEC512" w14:paraId="69310852" w14:textId="77777777">
        <w:trPr>
          <w:trHeight w:val="450"/>
        </w:trPr>
        <w:tc>
          <w:tcPr>
            <w:tcW w:w="2340" w:type="dxa"/>
            <w:tcMar/>
          </w:tcPr>
          <w:p w:rsidR="65BB5A82" w:rsidP="65BB5A82" w:rsidRDefault="65BB5A82" w14:paraId="51EF1D72" w14:textId="15B1355A">
            <w:pPr>
              <w:rPr>
                <w:sz w:val="19"/>
                <w:szCs w:val="19"/>
              </w:rPr>
            </w:pPr>
            <w:r w:rsidRPr="65BB5A82">
              <w:rPr>
                <w:sz w:val="19"/>
                <w:szCs w:val="19"/>
              </w:rPr>
              <w:t>LSP status</w:t>
            </w:r>
          </w:p>
        </w:tc>
        <w:tc>
          <w:tcPr>
            <w:tcW w:w="1140" w:type="dxa"/>
            <w:tcMar/>
          </w:tcPr>
          <w:p w:rsidR="65BB5A82" w:rsidP="65BB5A82" w:rsidRDefault="00413EFA" w14:paraId="59C3A840" w14:textId="5DD08160">
            <w:pPr>
              <w:rPr>
                <w:sz w:val="19"/>
                <w:szCs w:val="19"/>
              </w:rPr>
            </w:pPr>
            <w:r>
              <w:rPr>
                <w:sz w:val="19"/>
                <w:szCs w:val="19"/>
              </w:rPr>
              <w:t>n.v.t.</w:t>
            </w:r>
          </w:p>
        </w:tc>
        <w:tc>
          <w:tcPr>
            <w:tcW w:w="1254" w:type="dxa"/>
            <w:tcMar/>
          </w:tcPr>
          <w:p w:rsidR="65BB5A82" w:rsidP="65BB5A82" w:rsidRDefault="65BB5A82" w14:paraId="2BCF46DB" w14:textId="1D185112">
            <w:pPr>
              <w:rPr>
                <w:b/>
                <w:bCs/>
                <w:sz w:val="19"/>
                <w:szCs w:val="19"/>
              </w:rPr>
            </w:pPr>
            <w:r w:rsidRPr="65BB5A82">
              <w:rPr>
                <w:b/>
                <w:bCs/>
                <w:sz w:val="19"/>
                <w:szCs w:val="19"/>
              </w:rPr>
              <w:t>5</w:t>
            </w:r>
          </w:p>
        </w:tc>
        <w:tc>
          <w:tcPr>
            <w:tcW w:w="1231" w:type="dxa"/>
            <w:tcMar/>
          </w:tcPr>
          <w:p w:rsidR="67A2A157" w:rsidP="65BB5A82" w:rsidRDefault="67A2A157" w14:paraId="5E8642F1" w14:textId="3176C758">
            <w:pPr>
              <w:rPr>
                <w:rFonts w:cs="Arial"/>
                <w:sz w:val="19"/>
                <w:szCs w:val="19"/>
              </w:rPr>
            </w:pPr>
            <w:r w:rsidRPr="65BB5A82">
              <w:rPr>
                <w:rFonts w:cs="Arial"/>
                <w:sz w:val="19"/>
                <w:szCs w:val="19"/>
              </w:rPr>
              <w:t>Inschrijver</w:t>
            </w:r>
          </w:p>
        </w:tc>
        <w:tc>
          <w:tcPr>
            <w:tcW w:w="3350" w:type="dxa"/>
            <w:gridSpan w:val="2"/>
            <w:tcMar/>
          </w:tcPr>
          <w:p w:rsidR="65BB5A82" w:rsidP="65BB5A82" w:rsidRDefault="65BB5A82" w14:paraId="6F3CB1EF" w14:textId="163910E4">
            <w:pPr>
              <w:rPr>
                <w:sz w:val="19"/>
                <w:szCs w:val="19"/>
              </w:rPr>
            </w:pPr>
            <w:r w:rsidRPr="65BB5A82">
              <w:rPr>
                <w:sz w:val="19"/>
                <w:szCs w:val="19"/>
              </w:rPr>
              <w:t>Geldige Microsoft LSP status</w:t>
            </w:r>
          </w:p>
        </w:tc>
      </w:tr>
      <w:tr w:rsidR="00FE31B8" w:rsidTr="12EEC512" w14:paraId="3C8BAA60" w14:textId="77777777">
        <w:trPr>
          <w:gridAfter w:val="1"/>
          <w:wAfter w:w="24" w:type="dxa"/>
        </w:trPr>
        <w:tc>
          <w:tcPr>
            <w:tcW w:w="9291" w:type="dxa"/>
            <w:gridSpan w:val="5"/>
            <w:tcBorders>
              <w:bottom w:val="single" w:color="auto" w:sz="4" w:space="0"/>
            </w:tcBorders>
            <w:shd w:val="clear" w:color="auto" w:fill="A6A6A6" w:themeFill="background1" w:themeFillShade="A6"/>
            <w:tcMar/>
          </w:tcPr>
          <w:p w:rsidRPr="003F1CDA" w:rsidR="00FE31B8" w:rsidP="00632A5F" w:rsidRDefault="00FE31B8" w14:paraId="30515DE3" w14:textId="77777777">
            <w:pPr>
              <w:rPr>
                <w:rFonts w:cs="Arial"/>
                <w:sz w:val="19"/>
                <w:szCs w:val="19"/>
              </w:rPr>
            </w:pPr>
            <w:r>
              <w:rPr>
                <w:rFonts w:cs="Arial"/>
                <w:b/>
              </w:rPr>
              <w:t>Bijzondere uitvoeringsvoorwaarden</w:t>
            </w:r>
          </w:p>
        </w:tc>
      </w:tr>
      <w:tr w:rsidR="00FE31B8" w:rsidTr="12EEC512" w14:paraId="23FE4597" w14:textId="77777777">
        <w:trPr>
          <w:trHeight w:val="450"/>
        </w:trPr>
        <w:tc>
          <w:tcPr>
            <w:tcW w:w="2340" w:type="dxa"/>
            <w:tcMar/>
          </w:tcPr>
          <w:p w:rsidR="00FE31B8" w:rsidP="00FE31B8" w:rsidRDefault="00FE31B8" w14:paraId="6D75B27B" w14:textId="25D2B24E">
            <w:pPr>
              <w:rPr>
                <w:sz w:val="19"/>
                <w:szCs w:val="19"/>
              </w:rPr>
            </w:pPr>
            <w:r>
              <w:rPr>
                <w:rFonts w:cs="Arial"/>
                <w:sz w:val="19"/>
                <w:szCs w:val="19"/>
              </w:rPr>
              <w:t>Kwaliteitsborging</w:t>
            </w:r>
          </w:p>
        </w:tc>
        <w:tc>
          <w:tcPr>
            <w:tcW w:w="1140" w:type="dxa"/>
            <w:tcMar/>
          </w:tcPr>
          <w:p w:rsidR="00FE31B8" w:rsidP="00FE31B8" w:rsidRDefault="00FE31B8" w14:paraId="75BD439E" w14:textId="1F0F2617">
            <w:pPr>
              <w:rPr>
                <w:sz w:val="19"/>
                <w:szCs w:val="19"/>
              </w:rPr>
            </w:pPr>
            <w:r>
              <w:rPr>
                <w:rFonts w:cs="Arial"/>
                <w:sz w:val="19"/>
                <w:szCs w:val="19"/>
              </w:rPr>
              <w:t>n.v.t.</w:t>
            </w:r>
          </w:p>
        </w:tc>
        <w:tc>
          <w:tcPr>
            <w:tcW w:w="1254" w:type="dxa"/>
            <w:tcMar/>
          </w:tcPr>
          <w:p w:rsidR="00FE31B8" w:rsidP="00FE31B8" w:rsidRDefault="00FE31B8" w14:paraId="633F5C28" w14:textId="76825FB3">
            <w:pPr>
              <w:rPr>
                <w:b/>
                <w:bCs/>
                <w:sz w:val="19"/>
                <w:szCs w:val="19"/>
              </w:rPr>
            </w:pPr>
            <w:r>
              <w:rPr>
                <w:b/>
                <w:bCs/>
                <w:sz w:val="19"/>
                <w:szCs w:val="19"/>
              </w:rPr>
              <w:t>6</w:t>
            </w:r>
          </w:p>
        </w:tc>
        <w:tc>
          <w:tcPr>
            <w:tcW w:w="1231" w:type="dxa"/>
            <w:tcMar/>
          </w:tcPr>
          <w:p w:rsidR="00FE31B8" w:rsidP="00FE31B8" w:rsidRDefault="00FE31B8" w14:paraId="362782D3" w14:textId="4526F9C3">
            <w:pPr>
              <w:rPr>
                <w:sz w:val="19"/>
                <w:szCs w:val="19"/>
              </w:rPr>
            </w:pPr>
            <w:r>
              <w:rPr>
                <w:rFonts w:cs="Arial"/>
                <w:sz w:val="19"/>
                <w:szCs w:val="19"/>
              </w:rPr>
              <w:t>Inschrijver</w:t>
            </w:r>
          </w:p>
        </w:tc>
        <w:tc>
          <w:tcPr>
            <w:tcW w:w="3350" w:type="dxa"/>
            <w:gridSpan w:val="2"/>
            <w:tcMar/>
          </w:tcPr>
          <w:p w:rsidR="00FE31B8" w:rsidP="00FE31B8" w:rsidRDefault="00FE31B8" w14:paraId="6D7BA01B" w14:textId="0348825D">
            <w:pPr>
              <w:rPr>
                <w:sz w:val="19"/>
                <w:szCs w:val="19"/>
              </w:rPr>
            </w:pPr>
            <w:r w:rsidRPr="65BB5A82">
              <w:rPr>
                <w:rFonts w:cs="Arial"/>
                <w:sz w:val="19"/>
                <w:szCs w:val="19"/>
              </w:rPr>
              <w:t>ISO 9001 pof gelijkwaardig</w:t>
            </w:r>
          </w:p>
        </w:tc>
      </w:tr>
      <w:tr w:rsidR="00FE31B8" w:rsidTr="12EEC512" w14:paraId="590C3B79" w14:textId="77777777">
        <w:trPr>
          <w:trHeight w:val="450"/>
        </w:trPr>
        <w:tc>
          <w:tcPr>
            <w:tcW w:w="2340" w:type="dxa"/>
            <w:tcMar/>
          </w:tcPr>
          <w:p w:rsidR="00FE31B8" w:rsidP="00FE31B8" w:rsidRDefault="00FE31B8" w14:paraId="2183FCA6" w14:textId="0FBDD911">
            <w:pPr>
              <w:rPr>
                <w:sz w:val="19"/>
                <w:szCs w:val="19"/>
              </w:rPr>
            </w:pPr>
            <w:r>
              <w:rPr>
                <w:rFonts w:cs="Arial"/>
                <w:sz w:val="19"/>
                <w:szCs w:val="19"/>
              </w:rPr>
              <w:t>Duurzaamheid en milieu</w:t>
            </w:r>
          </w:p>
        </w:tc>
        <w:tc>
          <w:tcPr>
            <w:tcW w:w="1140" w:type="dxa"/>
            <w:tcMar/>
          </w:tcPr>
          <w:p w:rsidR="00FE31B8" w:rsidP="00FE31B8" w:rsidRDefault="00FE31B8" w14:paraId="28445622" w14:textId="013D2C43">
            <w:pPr>
              <w:rPr>
                <w:sz w:val="19"/>
                <w:szCs w:val="19"/>
              </w:rPr>
            </w:pPr>
            <w:r>
              <w:rPr>
                <w:rFonts w:cs="Arial"/>
                <w:sz w:val="19"/>
                <w:szCs w:val="19"/>
              </w:rPr>
              <w:t>n.v.t.</w:t>
            </w:r>
          </w:p>
        </w:tc>
        <w:tc>
          <w:tcPr>
            <w:tcW w:w="1254" w:type="dxa"/>
            <w:tcMar/>
          </w:tcPr>
          <w:p w:rsidR="00FE31B8" w:rsidP="00FE31B8" w:rsidRDefault="00FE31B8" w14:paraId="0DB6BCFE" w14:textId="0DC9997E">
            <w:pPr>
              <w:rPr>
                <w:b/>
                <w:bCs/>
                <w:sz w:val="19"/>
                <w:szCs w:val="19"/>
              </w:rPr>
            </w:pPr>
            <w:r>
              <w:rPr>
                <w:b/>
                <w:bCs/>
                <w:sz w:val="19"/>
                <w:szCs w:val="19"/>
              </w:rPr>
              <w:t>7</w:t>
            </w:r>
          </w:p>
        </w:tc>
        <w:tc>
          <w:tcPr>
            <w:tcW w:w="1231" w:type="dxa"/>
            <w:tcMar/>
          </w:tcPr>
          <w:p w:rsidR="00FE31B8" w:rsidP="00FE31B8" w:rsidRDefault="00FE31B8" w14:paraId="2488FC56" w14:textId="46B8D2DA">
            <w:pPr>
              <w:rPr>
                <w:sz w:val="19"/>
                <w:szCs w:val="19"/>
              </w:rPr>
            </w:pPr>
            <w:r>
              <w:rPr>
                <w:rFonts w:cs="Arial"/>
                <w:sz w:val="19"/>
                <w:szCs w:val="19"/>
              </w:rPr>
              <w:t>Inschrijver</w:t>
            </w:r>
          </w:p>
        </w:tc>
        <w:tc>
          <w:tcPr>
            <w:tcW w:w="3350" w:type="dxa"/>
            <w:gridSpan w:val="2"/>
            <w:tcMar/>
          </w:tcPr>
          <w:p w:rsidR="00FE31B8" w:rsidP="00FE31B8" w:rsidRDefault="00FE31B8" w14:paraId="123DAFD9" w14:textId="3B7DD2AB">
            <w:pPr>
              <w:rPr>
                <w:sz w:val="19"/>
                <w:szCs w:val="19"/>
              </w:rPr>
            </w:pPr>
            <w:r w:rsidRPr="65BB5A82">
              <w:rPr>
                <w:rFonts w:cs="Arial"/>
                <w:sz w:val="19"/>
                <w:szCs w:val="19"/>
              </w:rPr>
              <w:t>ISO 14001 of gelijkwaardig</w:t>
            </w:r>
          </w:p>
        </w:tc>
      </w:tr>
      <w:tr w:rsidR="00FE31B8" w:rsidTr="12EEC512" w14:paraId="47A8F437" w14:textId="77777777">
        <w:trPr>
          <w:gridAfter w:val="1"/>
          <w:wAfter w:w="24" w:type="dxa"/>
        </w:trPr>
        <w:tc>
          <w:tcPr>
            <w:tcW w:w="9291" w:type="dxa"/>
            <w:gridSpan w:val="5"/>
            <w:tcBorders>
              <w:bottom w:val="single" w:color="auto" w:sz="4" w:space="0"/>
            </w:tcBorders>
            <w:shd w:val="clear" w:color="auto" w:fill="A6A6A6" w:themeFill="background1" w:themeFillShade="A6"/>
            <w:tcMar/>
          </w:tcPr>
          <w:p w:rsidRPr="003F1CDA" w:rsidR="00FE31B8" w:rsidP="00632A5F" w:rsidRDefault="00FE31B8" w14:paraId="6001FF38" w14:textId="77777777">
            <w:pPr>
              <w:rPr>
                <w:rFonts w:cs="Arial"/>
                <w:sz w:val="19"/>
                <w:szCs w:val="19"/>
              </w:rPr>
            </w:pPr>
            <w:r>
              <w:rPr>
                <w:rFonts w:cs="Arial"/>
                <w:b/>
              </w:rPr>
              <w:t>Gunningscriteria</w:t>
            </w:r>
          </w:p>
        </w:tc>
      </w:tr>
      <w:tr w:rsidR="00FE31B8" w:rsidTr="12EEC512" w14:paraId="4FD857E8" w14:textId="77777777">
        <w:trPr>
          <w:trHeight w:val="450"/>
        </w:trPr>
        <w:tc>
          <w:tcPr>
            <w:tcW w:w="2340" w:type="dxa"/>
            <w:tcMar/>
          </w:tcPr>
          <w:p w:rsidR="00FE31B8" w:rsidP="00FE31B8" w:rsidRDefault="00FE31B8" w14:paraId="6C24EE3B" w14:textId="314EBFF9">
            <w:pPr>
              <w:rPr>
                <w:sz w:val="19"/>
                <w:szCs w:val="19"/>
              </w:rPr>
            </w:pPr>
            <w:r>
              <w:rPr>
                <w:sz w:val="19"/>
                <w:szCs w:val="19"/>
              </w:rPr>
              <w:t>Antwoorden op eisen</w:t>
            </w:r>
          </w:p>
        </w:tc>
        <w:tc>
          <w:tcPr>
            <w:tcW w:w="1140" w:type="dxa"/>
            <w:tcMar/>
          </w:tcPr>
          <w:p w:rsidR="00FE31B8" w:rsidP="00FE31B8" w:rsidRDefault="00413EFA" w14:paraId="5F3D0913" w14:textId="23002F85">
            <w:pPr>
              <w:rPr>
                <w:sz w:val="19"/>
                <w:szCs w:val="19"/>
              </w:rPr>
            </w:pPr>
            <w:r>
              <w:rPr>
                <w:sz w:val="19"/>
                <w:szCs w:val="19"/>
              </w:rPr>
              <w:t>3</w:t>
            </w:r>
          </w:p>
        </w:tc>
        <w:tc>
          <w:tcPr>
            <w:tcW w:w="1254" w:type="dxa"/>
            <w:tcMar/>
          </w:tcPr>
          <w:p w:rsidR="00FE31B8" w:rsidP="00FE31B8" w:rsidRDefault="00413EFA" w14:paraId="41B55601" w14:textId="588E5F90">
            <w:pPr>
              <w:rPr>
                <w:b/>
                <w:bCs/>
                <w:sz w:val="19"/>
                <w:szCs w:val="19"/>
              </w:rPr>
            </w:pPr>
            <w:r>
              <w:rPr>
                <w:b/>
                <w:bCs/>
                <w:sz w:val="19"/>
                <w:szCs w:val="19"/>
              </w:rPr>
              <w:t>8</w:t>
            </w:r>
          </w:p>
        </w:tc>
        <w:tc>
          <w:tcPr>
            <w:tcW w:w="1231" w:type="dxa"/>
            <w:tcMar/>
          </w:tcPr>
          <w:p w:rsidR="00FE31B8" w:rsidP="00FE31B8" w:rsidRDefault="003570E2" w14:paraId="31CF3263" w14:textId="6B0DB44A">
            <w:pPr>
              <w:rPr>
                <w:sz w:val="19"/>
                <w:szCs w:val="19"/>
              </w:rPr>
            </w:pPr>
            <w:r>
              <w:rPr>
                <w:rFonts w:cs="Arial"/>
                <w:sz w:val="19"/>
                <w:szCs w:val="19"/>
              </w:rPr>
              <w:t>Inschrijver</w:t>
            </w:r>
          </w:p>
        </w:tc>
        <w:tc>
          <w:tcPr>
            <w:tcW w:w="3350" w:type="dxa"/>
            <w:gridSpan w:val="2"/>
            <w:tcMar/>
          </w:tcPr>
          <w:p w:rsidR="00FE31B8" w:rsidP="00FE31B8" w:rsidRDefault="00FE31B8" w14:paraId="29605D89" w14:textId="7DE846FE">
            <w:pPr>
              <w:rPr>
                <w:sz w:val="19"/>
                <w:szCs w:val="19"/>
              </w:rPr>
            </w:pPr>
          </w:p>
        </w:tc>
      </w:tr>
      <w:tr w:rsidRPr="00413EFA" w:rsidR="00FE31B8" w:rsidTr="12EEC512" w14:paraId="3AEA2507" w14:textId="77777777">
        <w:trPr>
          <w:trHeight w:val="450"/>
        </w:trPr>
        <w:tc>
          <w:tcPr>
            <w:tcW w:w="2340" w:type="dxa"/>
            <w:tcMar/>
          </w:tcPr>
          <w:p w:rsidR="00FE31B8" w:rsidP="00FE31B8" w:rsidRDefault="00FE31B8" w14:paraId="7248DD11" w14:textId="6DCF4A52">
            <w:pPr>
              <w:rPr>
                <w:sz w:val="19"/>
                <w:szCs w:val="19"/>
              </w:rPr>
            </w:pPr>
            <w:r>
              <w:rPr>
                <w:sz w:val="19"/>
                <w:szCs w:val="19"/>
              </w:rPr>
              <w:t>Antwoorden op wensen</w:t>
            </w:r>
          </w:p>
        </w:tc>
        <w:tc>
          <w:tcPr>
            <w:tcW w:w="1140" w:type="dxa"/>
            <w:tcMar/>
          </w:tcPr>
          <w:p w:rsidR="00FE31B8" w:rsidP="00FE31B8" w:rsidRDefault="003570E2" w14:paraId="7055B9BA" w14:textId="02D56A0A">
            <w:pPr>
              <w:rPr>
                <w:sz w:val="19"/>
                <w:szCs w:val="19"/>
              </w:rPr>
            </w:pPr>
            <w:r>
              <w:rPr>
                <w:sz w:val="19"/>
                <w:szCs w:val="19"/>
              </w:rPr>
              <w:t>§6.2.1.1 t/m 6.2.1.4</w:t>
            </w:r>
          </w:p>
        </w:tc>
        <w:tc>
          <w:tcPr>
            <w:tcW w:w="1254" w:type="dxa"/>
            <w:tcMar/>
          </w:tcPr>
          <w:p w:rsidR="00FE31B8" w:rsidP="00FE31B8" w:rsidRDefault="00413EFA" w14:paraId="23C30BC9" w14:textId="0CAC8963">
            <w:pPr>
              <w:rPr>
                <w:b/>
                <w:bCs/>
                <w:sz w:val="19"/>
                <w:szCs w:val="19"/>
              </w:rPr>
            </w:pPr>
            <w:r>
              <w:rPr>
                <w:b/>
                <w:bCs/>
                <w:sz w:val="19"/>
                <w:szCs w:val="19"/>
              </w:rPr>
              <w:t>9t/m 12</w:t>
            </w:r>
          </w:p>
        </w:tc>
        <w:tc>
          <w:tcPr>
            <w:tcW w:w="1231" w:type="dxa"/>
            <w:tcMar/>
          </w:tcPr>
          <w:p w:rsidR="00FE31B8" w:rsidP="00FE31B8" w:rsidRDefault="003570E2" w14:paraId="0CA7D133" w14:textId="07CA74DF">
            <w:pPr>
              <w:rPr>
                <w:sz w:val="19"/>
                <w:szCs w:val="19"/>
              </w:rPr>
            </w:pPr>
            <w:r>
              <w:rPr>
                <w:rFonts w:cs="Arial"/>
                <w:sz w:val="19"/>
                <w:szCs w:val="19"/>
              </w:rPr>
              <w:t>Inschrijver</w:t>
            </w:r>
          </w:p>
        </w:tc>
        <w:tc>
          <w:tcPr>
            <w:tcW w:w="3350" w:type="dxa"/>
            <w:gridSpan w:val="2"/>
            <w:tcMar/>
          </w:tcPr>
          <w:p w:rsidRPr="00413EFA" w:rsidR="00FE31B8" w:rsidP="00FE31B8" w:rsidRDefault="00413EFA" w14:paraId="1D114754" w14:textId="10C81E8C">
            <w:pPr>
              <w:rPr>
                <w:sz w:val="19"/>
                <w:szCs w:val="19"/>
                <w:lang w:val="en-US"/>
              </w:rPr>
            </w:pPr>
            <w:r w:rsidRPr="12EEC512" w:rsidR="00413EFA">
              <w:rPr>
                <w:sz w:val="19"/>
                <w:szCs w:val="19"/>
                <w:lang w:val="en-US"/>
              </w:rPr>
              <w:t xml:space="preserve">Resp </w:t>
            </w:r>
            <w:proofErr w:type="spellStart"/>
            <w:r w:rsidRPr="12EEC512" w:rsidR="00413EFA">
              <w:rPr>
                <w:sz w:val="19"/>
                <w:szCs w:val="19"/>
                <w:lang w:val="en-US"/>
              </w:rPr>
              <w:t>subgunningcriterium</w:t>
            </w:r>
            <w:proofErr w:type="spellEnd"/>
            <w:r w:rsidRPr="12EEC512" w:rsidR="00413EFA">
              <w:rPr>
                <w:sz w:val="19"/>
                <w:szCs w:val="19"/>
                <w:lang w:val="en-US"/>
              </w:rPr>
              <w:t xml:space="preserve"> 1 t/ m 4: </w:t>
            </w:r>
            <w:r w:rsidRPr="12EEC512" w:rsidR="00413EFA">
              <w:rPr>
                <w:sz w:val="19"/>
                <w:szCs w:val="19"/>
                <w:lang w:val="en-US"/>
              </w:rPr>
              <w:t>p</w:t>
            </w:r>
            <w:r w:rsidRPr="12EEC512" w:rsidR="00413EFA">
              <w:rPr>
                <w:sz w:val="19"/>
                <w:szCs w:val="19"/>
                <w:lang w:val="en-US"/>
              </w:rPr>
              <w:t>rocessen</w:t>
            </w:r>
            <w:r w:rsidRPr="12EEC512" w:rsidR="00413EFA">
              <w:rPr>
                <w:sz w:val="19"/>
                <w:szCs w:val="19"/>
                <w:lang w:val="en-US"/>
              </w:rPr>
              <w:t xml:space="preserve">, portal, </w:t>
            </w:r>
            <w:proofErr w:type="spellStart"/>
            <w:r w:rsidRPr="12EEC512" w:rsidR="00413EFA">
              <w:rPr>
                <w:sz w:val="19"/>
                <w:szCs w:val="19"/>
                <w:lang w:val="en-US"/>
              </w:rPr>
              <w:t>advisering</w:t>
            </w:r>
            <w:proofErr w:type="spellEnd"/>
            <w:r w:rsidRPr="12EEC512" w:rsidR="00413EFA">
              <w:rPr>
                <w:sz w:val="19"/>
                <w:szCs w:val="19"/>
                <w:lang w:val="en-US"/>
              </w:rPr>
              <w:t xml:space="preserve"> </w:t>
            </w:r>
            <w:proofErr w:type="spellStart"/>
            <w:r w:rsidRPr="12EEC512" w:rsidR="00413EFA">
              <w:rPr>
                <w:sz w:val="19"/>
                <w:szCs w:val="19"/>
                <w:lang w:val="en-US"/>
              </w:rPr>
              <w:t>en</w:t>
            </w:r>
            <w:proofErr w:type="spellEnd"/>
            <w:r w:rsidRPr="12EEC512" w:rsidR="00413EFA">
              <w:rPr>
                <w:sz w:val="19"/>
                <w:szCs w:val="19"/>
                <w:lang w:val="en-US"/>
              </w:rPr>
              <w:t xml:space="preserve"> </w:t>
            </w:r>
            <w:proofErr w:type="spellStart"/>
            <w:r w:rsidRPr="12EEC512" w:rsidR="00413EFA">
              <w:rPr>
                <w:sz w:val="19"/>
                <w:szCs w:val="19"/>
                <w:lang w:val="en-US"/>
              </w:rPr>
              <w:t>licenties</w:t>
            </w:r>
            <w:proofErr w:type="spellEnd"/>
          </w:p>
        </w:tc>
      </w:tr>
      <w:tr w:rsidRPr="00413EFA" w:rsidR="003570E2" w:rsidTr="12EEC512" w14:paraId="0BBC7093" w14:textId="77777777">
        <w:trPr>
          <w:trHeight w:val="450"/>
        </w:trPr>
        <w:tc>
          <w:tcPr>
            <w:tcW w:w="2340" w:type="dxa"/>
            <w:tcMar/>
          </w:tcPr>
          <w:p w:rsidR="003570E2" w:rsidP="003570E2" w:rsidRDefault="003570E2" w14:paraId="1E2C6236" w14:textId="73A1EED1">
            <w:pPr>
              <w:rPr>
                <w:sz w:val="19"/>
                <w:szCs w:val="19"/>
              </w:rPr>
            </w:pPr>
            <w:r>
              <w:rPr>
                <w:rFonts w:cs="Arial"/>
                <w:sz w:val="19"/>
                <w:szCs w:val="19"/>
              </w:rPr>
              <w:t>Prijsformulier</w:t>
            </w:r>
          </w:p>
        </w:tc>
        <w:tc>
          <w:tcPr>
            <w:tcW w:w="1140" w:type="dxa"/>
            <w:tcMar/>
          </w:tcPr>
          <w:p w:rsidR="003570E2" w:rsidP="003570E2" w:rsidRDefault="003570E2" w14:paraId="27C08264" w14:textId="2653BBD7">
            <w:pPr>
              <w:rPr>
                <w:sz w:val="19"/>
                <w:szCs w:val="19"/>
              </w:rPr>
            </w:pPr>
            <w:r w:rsidRPr="65BB5A82">
              <w:rPr>
                <w:rFonts w:cs="Arial"/>
                <w:sz w:val="19"/>
                <w:szCs w:val="19"/>
              </w:rPr>
              <w:t>Bijlage 4</w:t>
            </w:r>
          </w:p>
        </w:tc>
        <w:tc>
          <w:tcPr>
            <w:tcW w:w="1254" w:type="dxa"/>
            <w:tcMar/>
          </w:tcPr>
          <w:p w:rsidR="003570E2" w:rsidP="003570E2" w:rsidRDefault="003570E2" w14:paraId="1F5708D4" w14:textId="4032F407">
            <w:pPr>
              <w:rPr>
                <w:b/>
                <w:bCs/>
                <w:sz w:val="19"/>
                <w:szCs w:val="19"/>
              </w:rPr>
            </w:pPr>
            <w:r>
              <w:rPr>
                <w:rFonts w:cs="Arial"/>
                <w:b/>
                <w:sz w:val="19"/>
                <w:szCs w:val="19"/>
              </w:rPr>
              <w:t>1</w:t>
            </w:r>
            <w:r w:rsidR="00C13927">
              <w:rPr>
                <w:rFonts w:cs="Arial"/>
                <w:b/>
                <w:sz w:val="19"/>
                <w:szCs w:val="19"/>
              </w:rPr>
              <w:t>3</w:t>
            </w:r>
          </w:p>
        </w:tc>
        <w:tc>
          <w:tcPr>
            <w:tcW w:w="1231" w:type="dxa"/>
            <w:tcMar/>
          </w:tcPr>
          <w:p w:rsidR="003570E2" w:rsidP="003570E2" w:rsidRDefault="003570E2" w14:paraId="68FA5FF7" w14:textId="18E31597">
            <w:pPr>
              <w:rPr>
                <w:rFonts w:cs="Arial"/>
                <w:sz w:val="19"/>
                <w:szCs w:val="19"/>
              </w:rPr>
            </w:pPr>
            <w:r>
              <w:rPr>
                <w:rFonts w:cs="Arial"/>
                <w:sz w:val="19"/>
                <w:szCs w:val="19"/>
              </w:rPr>
              <w:t>Inschrijver</w:t>
            </w:r>
          </w:p>
        </w:tc>
        <w:tc>
          <w:tcPr>
            <w:tcW w:w="3350" w:type="dxa"/>
            <w:gridSpan w:val="2"/>
            <w:tcMar/>
          </w:tcPr>
          <w:p w:rsidRPr="00413EFA" w:rsidR="003570E2" w:rsidP="003570E2" w:rsidRDefault="003570E2" w14:paraId="68407459" w14:textId="77777777">
            <w:pPr>
              <w:rPr>
                <w:sz w:val="19"/>
                <w:szCs w:val="19"/>
                <w:lang w:val="en-US"/>
              </w:rPr>
            </w:pPr>
          </w:p>
        </w:tc>
      </w:tr>
    </w:tbl>
    <w:p w:rsidR="00644683" w:rsidP="00644683" w:rsidRDefault="00644683" w14:paraId="30D7AA69" w14:textId="77777777"/>
    <w:p w:rsidRPr="00230945" w:rsidR="00EF7D9B" w:rsidP="00230945" w:rsidRDefault="00EF7D9B" w14:paraId="7196D064" w14:textId="77777777"/>
    <w:sectPr w:rsidRPr="00230945" w:rsidR="00EF7D9B" w:rsidSect="00C033BD">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4027" w:rsidRDefault="004F4027" w14:paraId="56EB0E8E" w14:textId="77777777">
      <w:r>
        <w:separator/>
      </w:r>
    </w:p>
  </w:endnote>
  <w:endnote w:type="continuationSeparator" w:id="0">
    <w:p w:rsidR="004F4027" w:rsidRDefault="004F4027" w14:paraId="4297B36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charset w:val="00"/>
    <w:family w:val="swiss"/>
    <w:pitch w:val="variable"/>
    <w:sig w:usb0="E7003EFF" w:usb1="D200FDFF" w:usb2="00042029" w:usb3="00000000" w:csb0="800001FF" w:csb1="00000000"/>
  </w:font>
  <w:font w:name="Univers (W1)">
    <w:altName w:val="Arial"/>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7D9B" w:rsidRDefault="00EF7D9B" w14:paraId="53928121" w14:textId="77777777">
    <w:pPr>
      <w:pStyle w:val="Voettekst"/>
      <w:framePr w:wrap="around" w:hAnchor="margin" w:vAnchor="text"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EF7D9B" w:rsidRDefault="00EF7D9B" w14:paraId="34FF1C98"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142A" w:rsidP="0095142A" w:rsidRDefault="0095142A" w14:paraId="7D7A22FB" w14:textId="77777777">
    <w:pPr>
      <w:pStyle w:val="Voettekst"/>
      <w:spacing w:after="0" w:line="160" w:lineRule="atLeast"/>
      <w:rPr>
        <w:sz w:val="16"/>
        <w:szCs w:val="16"/>
      </w:rPr>
    </w:pPr>
    <w:r>
      <w:rPr>
        <w:sz w:val="16"/>
        <w:szCs w:val="16"/>
      </w:rPr>
      <w:t>______________________________________________________________________________________</w:t>
    </w:r>
  </w:p>
  <w:p w:rsidRPr="009743A9" w:rsidR="009743A9" w:rsidP="009743A9" w:rsidRDefault="00363893" w14:paraId="725FE176" w14:textId="77777777">
    <w:pPr>
      <w:pStyle w:val="Voettekst"/>
      <w:tabs>
        <w:tab w:val="left" w:pos="6379"/>
      </w:tabs>
      <w:rPr>
        <w:b/>
        <w:bCs/>
        <w:sz w:val="16"/>
        <w:szCs w:val="16"/>
      </w:rPr>
    </w:pPr>
    <w:r>
      <w:rPr>
        <w:sz w:val="16"/>
        <w:szCs w:val="16"/>
      </w:rPr>
      <w:t xml:space="preserve">Europese aanbesteding </w:t>
    </w:r>
    <w:r w:rsidRPr="009743A9" w:rsidR="009743A9">
      <w:rPr>
        <w:b/>
        <w:bCs/>
        <w:sz w:val="16"/>
        <w:szCs w:val="16"/>
      </w:rPr>
      <w:t>Raamovereenkomst standaard software en aanverwante diensten</w:t>
    </w:r>
  </w:p>
  <w:p w:rsidR="0095142A" w:rsidP="0095142A" w:rsidRDefault="00363893" w14:paraId="6649F7D0" w14:textId="63594EEC">
    <w:pPr>
      <w:pStyle w:val="Voettekst"/>
      <w:tabs>
        <w:tab w:val="left" w:pos="6379"/>
      </w:tabs>
      <w:spacing w:after="0"/>
      <w:rPr>
        <w:rStyle w:val="Paginanummer"/>
        <w:sz w:val="16"/>
        <w:szCs w:val="16"/>
      </w:rPr>
    </w:pPr>
    <w:r>
      <w:rPr>
        <w:sz w:val="16"/>
        <w:szCs w:val="16"/>
      </w:rPr>
      <w:tab/>
    </w:r>
    <w:r w:rsidR="0095142A">
      <w:rPr>
        <w:sz w:val="16"/>
        <w:szCs w:val="16"/>
      </w:rPr>
      <w:tab/>
    </w:r>
    <w:r w:rsidR="0095142A">
      <w:rPr>
        <w:sz w:val="16"/>
        <w:szCs w:val="16"/>
      </w:rPr>
      <w:t xml:space="preserve">pagina </w:t>
    </w:r>
    <w:r w:rsidRPr="00CD5693" w:rsidR="0095142A">
      <w:rPr>
        <w:rStyle w:val="Paginanummer"/>
        <w:sz w:val="16"/>
        <w:szCs w:val="16"/>
      </w:rPr>
      <w:fldChar w:fldCharType="begin"/>
    </w:r>
    <w:r w:rsidRPr="00CD5693" w:rsidR="0095142A">
      <w:rPr>
        <w:rStyle w:val="Paginanummer"/>
        <w:sz w:val="16"/>
        <w:szCs w:val="16"/>
      </w:rPr>
      <w:instrText xml:space="preserve"> PAGE </w:instrText>
    </w:r>
    <w:r w:rsidRPr="00CD5693" w:rsidR="0095142A">
      <w:rPr>
        <w:rStyle w:val="Paginanummer"/>
        <w:sz w:val="16"/>
        <w:szCs w:val="16"/>
      </w:rPr>
      <w:fldChar w:fldCharType="separate"/>
    </w:r>
    <w:r w:rsidR="00644683">
      <w:rPr>
        <w:rStyle w:val="Paginanummer"/>
        <w:noProof/>
        <w:sz w:val="16"/>
        <w:szCs w:val="16"/>
      </w:rPr>
      <w:t>2</w:t>
    </w:r>
    <w:r w:rsidRPr="00CD5693" w:rsidR="0095142A">
      <w:rPr>
        <w:rStyle w:val="Paginanummer"/>
        <w:sz w:val="16"/>
        <w:szCs w:val="16"/>
      </w:rPr>
      <w:fldChar w:fldCharType="end"/>
    </w:r>
    <w:r w:rsidRPr="00CD5693" w:rsidR="0095142A">
      <w:rPr>
        <w:rStyle w:val="Paginanummer"/>
        <w:sz w:val="16"/>
        <w:szCs w:val="16"/>
      </w:rPr>
      <w:t xml:space="preserve"> van </w:t>
    </w:r>
    <w:r w:rsidRPr="00CD5693" w:rsidR="0095142A">
      <w:rPr>
        <w:rStyle w:val="Paginanummer"/>
        <w:sz w:val="16"/>
        <w:szCs w:val="16"/>
      </w:rPr>
      <w:fldChar w:fldCharType="begin"/>
    </w:r>
    <w:r w:rsidRPr="00CD5693" w:rsidR="0095142A">
      <w:rPr>
        <w:rStyle w:val="Paginanummer"/>
        <w:sz w:val="16"/>
        <w:szCs w:val="16"/>
      </w:rPr>
      <w:instrText xml:space="preserve"> NUMPAGES </w:instrText>
    </w:r>
    <w:r w:rsidRPr="00CD5693" w:rsidR="0095142A">
      <w:rPr>
        <w:rStyle w:val="Paginanummer"/>
        <w:sz w:val="16"/>
        <w:szCs w:val="16"/>
      </w:rPr>
      <w:fldChar w:fldCharType="separate"/>
    </w:r>
    <w:r w:rsidR="00644683">
      <w:rPr>
        <w:rStyle w:val="Paginanummer"/>
        <w:noProof/>
        <w:sz w:val="16"/>
        <w:szCs w:val="16"/>
      </w:rPr>
      <w:t>2</w:t>
    </w:r>
    <w:r w:rsidRPr="00CD5693" w:rsidR="0095142A">
      <w:rPr>
        <w:rStyle w:val="Paginanumm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4534" w:rsidP="00494534" w:rsidRDefault="00644683" w14:paraId="29107E0C" w14:textId="77777777">
    <w:pPr>
      <w:pStyle w:val="Voettekst"/>
      <w:spacing w:line="160" w:lineRule="atLeast"/>
      <w:rPr>
        <w:sz w:val="16"/>
        <w:szCs w:val="16"/>
      </w:rPr>
    </w:pPr>
    <w:r>
      <w:rPr>
        <w:sz w:val="16"/>
        <w:szCs w:val="16"/>
      </w:rPr>
      <w:t>_____________________________________________________________________________________________________</w:t>
    </w:r>
  </w:p>
  <w:p w:rsidRPr="009743A9" w:rsidR="009743A9" w:rsidP="009743A9" w:rsidRDefault="00644683" w14:paraId="7343843E" w14:textId="77777777">
    <w:pPr>
      <w:pStyle w:val="Voettekst"/>
      <w:tabs>
        <w:tab w:val="left" w:pos="7797"/>
      </w:tabs>
      <w:spacing w:line="160" w:lineRule="atLeast"/>
      <w:rPr>
        <w:b/>
        <w:bCs/>
        <w:sz w:val="16"/>
        <w:szCs w:val="16"/>
      </w:rPr>
    </w:pPr>
    <w:r>
      <w:rPr>
        <w:sz w:val="16"/>
        <w:szCs w:val="16"/>
      </w:rPr>
      <w:t xml:space="preserve">Bestek  Openbare Europese aanbesteding  </w:t>
    </w:r>
    <w:r w:rsidRPr="009743A9" w:rsidR="009743A9">
      <w:rPr>
        <w:b/>
        <w:bCs/>
        <w:sz w:val="16"/>
        <w:szCs w:val="16"/>
      </w:rPr>
      <w:t>Raamovereenkomst standaard software en aanverwante diensten</w:t>
    </w:r>
  </w:p>
  <w:p w:rsidRPr="0065718A" w:rsidR="00494534" w:rsidP="00A87447" w:rsidRDefault="00644683" w14:paraId="25D47A0A" w14:textId="00353357">
    <w:pPr>
      <w:pStyle w:val="Voettekst"/>
      <w:tabs>
        <w:tab w:val="left" w:pos="7797"/>
      </w:tabs>
      <w:spacing w:line="160" w:lineRule="atLeast"/>
      <w:rPr>
        <w:sz w:val="16"/>
        <w:szCs w:val="16"/>
      </w:rPr>
    </w:pPr>
    <w:r>
      <w:rPr>
        <w:sz w:val="16"/>
        <w:szCs w:val="16"/>
      </w:rPr>
      <w:tab/>
    </w:r>
    <w:r>
      <w:rPr>
        <w:sz w:val="16"/>
        <w:szCs w:val="16"/>
      </w:rPr>
      <w:t xml:space="preserve">pagina </w:t>
    </w:r>
    <w:r w:rsidRPr="00CD5693">
      <w:rPr>
        <w:rStyle w:val="Paginanummer"/>
        <w:sz w:val="16"/>
        <w:szCs w:val="16"/>
      </w:rPr>
      <w:fldChar w:fldCharType="begin"/>
    </w:r>
    <w:r w:rsidRPr="00CD5693">
      <w:rPr>
        <w:rStyle w:val="Paginanummer"/>
        <w:sz w:val="16"/>
        <w:szCs w:val="16"/>
      </w:rPr>
      <w:instrText xml:space="preserve"> PAGE </w:instrText>
    </w:r>
    <w:r w:rsidRPr="00CD5693">
      <w:rPr>
        <w:rStyle w:val="Paginanummer"/>
        <w:sz w:val="16"/>
        <w:szCs w:val="16"/>
      </w:rPr>
      <w:fldChar w:fldCharType="separate"/>
    </w:r>
    <w:r w:rsidR="005743C2">
      <w:rPr>
        <w:rStyle w:val="Paginanummer"/>
        <w:noProof/>
        <w:sz w:val="16"/>
        <w:szCs w:val="16"/>
      </w:rPr>
      <w:t>2</w:t>
    </w:r>
    <w:r w:rsidRPr="00CD5693">
      <w:rPr>
        <w:rStyle w:val="Paginanummer"/>
        <w:sz w:val="16"/>
        <w:szCs w:val="16"/>
      </w:rPr>
      <w:fldChar w:fldCharType="end"/>
    </w:r>
    <w:r w:rsidRPr="00CD5693">
      <w:rPr>
        <w:rStyle w:val="Paginanummer"/>
        <w:sz w:val="16"/>
        <w:szCs w:val="16"/>
      </w:rPr>
      <w:t xml:space="preserve"> van </w:t>
    </w:r>
    <w:r w:rsidRPr="00CD5693">
      <w:rPr>
        <w:rStyle w:val="Paginanummer"/>
        <w:sz w:val="16"/>
        <w:szCs w:val="16"/>
      </w:rPr>
      <w:fldChar w:fldCharType="begin"/>
    </w:r>
    <w:r w:rsidRPr="00CD5693">
      <w:rPr>
        <w:rStyle w:val="Paginanummer"/>
        <w:sz w:val="16"/>
        <w:szCs w:val="16"/>
      </w:rPr>
      <w:instrText xml:space="preserve"> NUMPAGES </w:instrText>
    </w:r>
    <w:r w:rsidRPr="00CD5693">
      <w:rPr>
        <w:rStyle w:val="Paginanummer"/>
        <w:sz w:val="16"/>
        <w:szCs w:val="16"/>
      </w:rPr>
      <w:fldChar w:fldCharType="separate"/>
    </w:r>
    <w:r w:rsidR="005743C2">
      <w:rPr>
        <w:rStyle w:val="Paginanummer"/>
        <w:noProof/>
        <w:sz w:val="16"/>
        <w:szCs w:val="16"/>
      </w:rPr>
      <w:t>3</w:t>
    </w:r>
    <w:r w:rsidRPr="00CD5693">
      <w:rPr>
        <w:rStyle w:val="Paginanummer"/>
        <w:sz w:val="16"/>
        <w:szCs w:val="16"/>
      </w:rPr>
      <w:fldChar w:fldCharType="end"/>
    </w:r>
  </w:p>
  <w:p w:rsidR="00790ECA" w:rsidP="00494534" w:rsidRDefault="00644683" w14:paraId="19783329" w14:textId="547D9EAB">
    <w:pPr>
      <w:pStyle w:val="Voettekst"/>
      <w:spacing w:line="160" w:lineRule="atLeast"/>
      <w:rPr>
        <w:sz w:val="16"/>
        <w:szCs w:val="16"/>
      </w:rPr>
    </w:pPr>
    <w:r>
      <w:rPr>
        <w:sz w:val="16"/>
        <w:szCs w:val="16"/>
      </w:rPr>
      <w:t xml:space="preserve">Bijlage </w:t>
    </w:r>
    <w:r w:rsidR="009743A9">
      <w:rPr>
        <w:sz w:val="16"/>
        <w:szCs w:val="16"/>
      </w:rPr>
      <w:t>A</w:t>
    </w:r>
    <w:r>
      <w:rPr>
        <w:sz w:val="16"/>
        <w:szCs w:val="16"/>
      </w:rPr>
      <w:t xml:space="preserve"> Checklist Inschrijving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4027" w:rsidRDefault="004F4027" w14:paraId="66B7F57D" w14:textId="77777777">
      <w:r>
        <w:separator/>
      </w:r>
    </w:p>
  </w:footnote>
  <w:footnote w:type="continuationSeparator" w:id="0">
    <w:p w:rsidR="004F4027" w:rsidRDefault="004F4027" w14:paraId="69DAE5F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07500" w:rsidRDefault="00E07500" w14:paraId="3C584634" w14:textId="77777777">
    <w:pPr>
      <w:pStyle w:val="Koptekst"/>
    </w:pPr>
    <w:r>
      <w:rPr>
        <w:noProof/>
      </w:rPr>
      <w:drawing>
        <wp:anchor distT="0" distB="0" distL="114300" distR="114300" simplePos="0" relativeHeight="251659264" behindDoc="0" locked="0" layoutInCell="1" allowOverlap="1" wp14:anchorId="4CD91DDC" wp14:editId="405B61A8">
          <wp:simplePos x="0" y="0"/>
          <wp:positionH relativeFrom="column">
            <wp:posOffset>-1162050</wp:posOffset>
          </wp:positionH>
          <wp:positionV relativeFrom="paragraph">
            <wp:posOffset>-10160</wp:posOffset>
          </wp:positionV>
          <wp:extent cx="2840355" cy="907415"/>
          <wp:effectExtent l="0" t="0" r="0" b="6985"/>
          <wp:wrapNone/>
          <wp:docPr id="3"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355" cy="907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12D122AE"/>
    <w:multiLevelType w:val="hybridMultilevel"/>
    <w:tmpl w:val="6FDE016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 w15:restartNumberingAfterBreak="0">
    <w:nsid w:val="15230406"/>
    <w:multiLevelType w:val="hybridMultilevel"/>
    <w:tmpl w:val="86328D4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15965AED"/>
    <w:multiLevelType w:val="hybridMultilevel"/>
    <w:tmpl w:val="1ECCC2AC"/>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B7B6529"/>
    <w:multiLevelType w:val="hybridMultilevel"/>
    <w:tmpl w:val="5CBC1336"/>
    <w:lvl w:ilvl="0" w:tplc="FFFFFFFF">
      <w:start w:val="14"/>
      <w:numFmt w:val="bullet"/>
      <w:lvlText w:val="-"/>
      <w:lvlJc w:val="left"/>
      <w:pPr>
        <w:ind w:left="720" w:hanging="360"/>
      </w:pPr>
      <w:rPr>
        <w:rFonts w:hint="default" w:ascii="Arial" w:hAnsi="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237E5AE1"/>
    <w:multiLevelType w:val="hybridMultilevel"/>
    <w:tmpl w:val="686A353E"/>
    <w:lvl w:ilvl="0" w:tplc="A1548E6C">
      <w:start w:val="1"/>
      <w:numFmt w:val="bullet"/>
      <w:lvlText w:val=""/>
      <w:lvlJc w:val="left"/>
      <w:pPr>
        <w:tabs>
          <w:tab w:val="num" w:pos="360"/>
        </w:tabs>
        <w:ind w:left="360" w:hanging="360"/>
      </w:pPr>
      <w:rPr>
        <w:rFonts w:hint="default" w:ascii="Symbol" w:hAnsi="Symbol"/>
      </w:rPr>
    </w:lvl>
    <w:lvl w:ilvl="1" w:tplc="BEAA3A3C">
      <w:start w:val="1"/>
      <w:numFmt w:val="bullet"/>
      <w:lvlText w:val=""/>
      <w:lvlJc w:val="left"/>
      <w:pPr>
        <w:tabs>
          <w:tab w:val="num" w:pos="1440"/>
        </w:tabs>
        <w:ind w:left="1440" w:hanging="360"/>
      </w:pPr>
      <w:rPr>
        <w:rFonts w:hint="default" w:ascii="Symbol" w:hAnsi="Symbol"/>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49A700F"/>
    <w:multiLevelType w:val="hybridMultilevel"/>
    <w:tmpl w:val="31CCD2D2"/>
    <w:lvl w:ilvl="0" w:tplc="A1548E6C">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hint="default" w:ascii="Arial" w:hAnsi="Arial" w:cs="Times New Roman"/>
        <w:sz w:val="20"/>
        <w:szCs w:val="20"/>
      </w:rPr>
    </w:lvl>
    <w:lvl w:ilvl="1" w:tplc="6F2A2276">
      <w:start w:val="1"/>
      <w:numFmt w:val="bullet"/>
      <w:lvlText w:val=""/>
      <w:lvlJc w:val="left"/>
      <w:pPr>
        <w:tabs>
          <w:tab w:val="num" w:pos="1060"/>
        </w:tabs>
        <w:ind w:left="1040" w:hanging="340"/>
      </w:pPr>
      <w:rPr>
        <w:rFonts w:hint="default" w:ascii="Wingdings" w:hAnsi="Wingdings"/>
        <w:color w:val="auto"/>
        <w:sz w:val="16"/>
      </w:rPr>
    </w:lvl>
    <w:lvl w:ilvl="2" w:tplc="AA40E2FA">
      <w:start w:val="2"/>
      <w:numFmt w:val="lowerLetter"/>
      <w:lvlText w:val="%3."/>
      <w:lvlJc w:val="left"/>
      <w:pPr>
        <w:tabs>
          <w:tab w:val="num" w:pos="2076"/>
        </w:tabs>
        <w:ind w:left="2076" w:hanging="360"/>
      </w:pPr>
      <w:rPr>
        <w:rFonts w:hint="default" w:cs="Times New Roman"/>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0" w15:restartNumberingAfterBreak="0">
    <w:nsid w:val="360E6A50"/>
    <w:multiLevelType w:val="hybridMultilevel"/>
    <w:tmpl w:val="A2260B2C"/>
    <w:lvl w:ilvl="0" w:tplc="BEAA3A3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360"/>
        </w:tabs>
        <w:ind w:left="360" w:hanging="360"/>
      </w:pPr>
      <w:rPr>
        <w:rFonts w:hint="default" w:ascii="Courier New" w:hAnsi="Courier New" w:cs="Courier New"/>
      </w:rPr>
    </w:lvl>
    <w:lvl w:ilvl="2" w:tplc="04090005" w:tentative="1">
      <w:start w:val="1"/>
      <w:numFmt w:val="bullet"/>
      <w:lvlText w:val=""/>
      <w:lvlJc w:val="left"/>
      <w:pPr>
        <w:tabs>
          <w:tab w:val="num" w:pos="1080"/>
        </w:tabs>
        <w:ind w:left="1080" w:hanging="360"/>
      </w:pPr>
      <w:rPr>
        <w:rFonts w:hint="default" w:ascii="Wingdings" w:hAnsi="Wingdings"/>
      </w:rPr>
    </w:lvl>
    <w:lvl w:ilvl="3" w:tplc="04090001" w:tentative="1">
      <w:start w:val="1"/>
      <w:numFmt w:val="bullet"/>
      <w:lvlText w:val=""/>
      <w:lvlJc w:val="left"/>
      <w:pPr>
        <w:tabs>
          <w:tab w:val="num" w:pos="1800"/>
        </w:tabs>
        <w:ind w:left="1800" w:hanging="360"/>
      </w:pPr>
      <w:rPr>
        <w:rFonts w:hint="default" w:ascii="Symbol" w:hAnsi="Symbol"/>
      </w:rPr>
    </w:lvl>
    <w:lvl w:ilvl="4" w:tplc="04090003" w:tentative="1">
      <w:start w:val="1"/>
      <w:numFmt w:val="bullet"/>
      <w:lvlText w:val="o"/>
      <w:lvlJc w:val="left"/>
      <w:pPr>
        <w:tabs>
          <w:tab w:val="num" w:pos="2520"/>
        </w:tabs>
        <w:ind w:left="2520" w:hanging="360"/>
      </w:pPr>
      <w:rPr>
        <w:rFonts w:hint="default" w:ascii="Courier New" w:hAnsi="Courier New" w:cs="Courier New"/>
      </w:rPr>
    </w:lvl>
    <w:lvl w:ilvl="5" w:tplc="04090005" w:tentative="1">
      <w:start w:val="1"/>
      <w:numFmt w:val="bullet"/>
      <w:lvlText w:val=""/>
      <w:lvlJc w:val="left"/>
      <w:pPr>
        <w:tabs>
          <w:tab w:val="num" w:pos="3240"/>
        </w:tabs>
        <w:ind w:left="3240" w:hanging="360"/>
      </w:pPr>
      <w:rPr>
        <w:rFonts w:hint="default" w:ascii="Wingdings" w:hAnsi="Wingdings"/>
      </w:rPr>
    </w:lvl>
    <w:lvl w:ilvl="6" w:tplc="04090001" w:tentative="1">
      <w:start w:val="1"/>
      <w:numFmt w:val="bullet"/>
      <w:lvlText w:val=""/>
      <w:lvlJc w:val="left"/>
      <w:pPr>
        <w:tabs>
          <w:tab w:val="num" w:pos="3960"/>
        </w:tabs>
        <w:ind w:left="3960" w:hanging="360"/>
      </w:pPr>
      <w:rPr>
        <w:rFonts w:hint="default" w:ascii="Symbol" w:hAnsi="Symbol"/>
      </w:rPr>
    </w:lvl>
    <w:lvl w:ilvl="7" w:tplc="04090003" w:tentative="1">
      <w:start w:val="1"/>
      <w:numFmt w:val="bullet"/>
      <w:lvlText w:val="o"/>
      <w:lvlJc w:val="left"/>
      <w:pPr>
        <w:tabs>
          <w:tab w:val="num" w:pos="4680"/>
        </w:tabs>
        <w:ind w:left="4680" w:hanging="360"/>
      </w:pPr>
      <w:rPr>
        <w:rFonts w:hint="default" w:ascii="Courier New" w:hAnsi="Courier New" w:cs="Courier New"/>
      </w:rPr>
    </w:lvl>
    <w:lvl w:ilvl="8" w:tplc="04090005" w:tentative="1">
      <w:start w:val="1"/>
      <w:numFmt w:val="bullet"/>
      <w:lvlText w:val=""/>
      <w:lvlJc w:val="left"/>
      <w:pPr>
        <w:tabs>
          <w:tab w:val="num" w:pos="5400"/>
        </w:tabs>
        <w:ind w:left="5400" w:hanging="360"/>
      </w:pPr>
      <w:rPr>
        <w:rFonts w:hint="default" w:ascii="Wingdings" w:hAnsi="Wingdings"/>
      </w:rPr>
    </w:lvl>
  </w:abstractNum>
  <w:abstractNum w:abstractNumId="11" w15:restartNumberingAfterBreak="0">
    <w:nsid w:val="39A9539E"/>
    <w:multiLevelType w:val="hybridMultilevel"/>
    <w:tmpl w:val="19C288E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3C490FA5"/>
    <w:multiLevelType w:val="hybridMultilevel"/>
    <w:tmpl w:val="A582D93E"/>
    <w:lvl w:ilvl="0" w:tplc="04130001">
      <w:start w:val="1"/>
      <w:numFmt w:val="bullet"/>
      <w:lvlText w:val=""/>
      <w:lvlJc w:val="left"/>
      <w:pPr>
        <w:ind w:left="360" w:hanging="360"/>
      </w:pPr>
      <w:rPr>
        <w:rFonts w:hint="default" w:ascii="Symbol" w:hAnsi="Symbol"/>
      </w:rPr>
    </w:lvl>
    <w:lvl w:ilvl="1" w:tplc="BEAA3A3C">
      <w:start w:val="1"/>
      <w:numFmt w:val="bullet"/>
      <w:lvlText w:val=""/>
      <w:lvlJc w:val="left"/>
      <w:pPr>
        <w:tabs>
          <w:tab w:val="num" w:pos="1080"/>
        </w:tabs>
        <w:ind w:left="1080" w:hanging="360"/>
      </w:pPr>
      <w:rPr>
        <w:rFonts w:hint="default" w:ascii="Symbol" w:hAnsi="Symbol"/>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3"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hint="default" w:ascii="Arial" w:hAnsi="Arial" w:cs="Times New Roman"/>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hint="default" w:ascii="Wingdings" w:hAnsi="Wingdings"/>
        <w:color w:val="auto"/>
        <w:sz w:val="16"/>
      </w:rPr>
    </w:lvl>
    <w:lvl w:ilvl="1" w:tplc="FFFFFFFF" w:tentative="1">
      <w:start w:val="1"/>
      <w:numFmt w:val="bullet"/>
      <w:lvlText w:val="o"/>
      <w:lvlJc w:val="left"/>
      <w:pPr>
        <w:tabs>
          <w:tab w:val="num" w:pos="2064"/>
        </w:tabs>
        <w:ind w:left="2064" w:hanging="360"/>
      </w:pPr>
      <w:rPr>
        <w:rFonts w:hint="default" w:ascii="Courier New" w:hAnsi="Courier New"/>
      </w:rPr>
    </w:lvl>
    <w:lvl w:ilvl="2" w:tplc="FFFFFFFF" w:tentative="1">
      <w:start w:val="1"/>
      <w:numFmt w:val="bullet"/>
      <w:lvlText w:val=""/>
      <w:lvlJc w:val="left"/>
      <w:pPr>
        <w:tabs>
          <w:tab w:val="num" w:pos="2784"/>
        </w:tabs>
        <w:ind w:left="2784" w:hanging="360"/>
      </w:pPr>
      <w:rPr>
        <w:rFonts w:hint="default" w:ascii="Wingdings" w:hAnsi="Wingdings"/>
      </w:rPr>
    </w:lvl>
    <w:lvl w:ilvl="3" w:tplc="FFFFFFFF" w:tentative="1">
      <w:start w:val="1"/>
      <w:numFmt w:val="bullet"/>
      <w:lvlText w:val=""/>
      <w:lvlJc w:val="left"/>
      <w:pPr>
        <w:tabs>
          <w:tab w:val="num" w:pos="3504"/>
        </w:tabs>
        <w:ind w:left="3504" w:hanging="360"/>
      </w:pPr>
      <w:rPr>
        <w:rFonts w:hint="default" w:ascii="Symbol" w:hAnsi="Symbol"/>
      </w:rPr>
    </w:lvl>
    <w:lvl w:ilvl="4" w:tplc="FFFFFFFF" w:tentative="1">
      <w:start w:val="1"/>
      <w:numFmt w:val="bullet"/>
      <w:lvlText w:val="o"/>
      <w:lvlJc w:val="left"/>
      <w:pPr>
        <w:tabs>
          <w:tab w:val="num" w:pos="4224"/>
        </w:tabs>
        <w:ind w:left="4224" w:hanging="360"/>
      </w:pPr>
      <w:rPr>
        <w:rFonts w:hint="default" w:ascii="Courier New" w:hAnsi="Courier New"/>
      </w:rPr>
    </w:lvl>
    <w:lvl w:ilvl="5" w:tplc="FFFFFFFF" w:tentative="1">
      <w:start w:val="1"/>
      <w:numFmt w:val="bullet"/>
      <w:lvlText w:val=""/>
      <w:lvlJc w:val="left"/>
      <w:pPr>
        <w:tabs>
          <w:tab w:val="num" w:pos="4944"/>
        </w:tabs>
        <w:ind w:left="4944" w:hanging="360"/>
      </w:pPr>
      <w:rPr>
        <w:rFonts w:hint="default" w:ascii="Wingdings" w:hAnsi="Wingdings"/>
      </w:rPr>
    </w:lvl>
    <w:lvl w:ilvl="6" w:tplc="FFFFFFFF" w:tentative="1">
      <w:start w:val="1"/>
      <w:numFmt w:val="bullet"/>
      <w:lvlText w:val=""/>
      <w:lvlJc w:val="left"/>
      <w:pPr>
        <w:tabs>
          <w:tab w:val="num" w:pos="5664"/>
        </w:tabs>
        <w:ind w:left="5664" w:hanging="360"/>
      </w:pPr>
      <w:rPr>
        <w:rFonts w:hint="default" w:ascii="Symbol" w:hAnsi="Symbol"/>
      </w:rPr>
    </w:lvl>
    <w:lvl w:ilvl="7" w:tplc="FFFFFFFF" w:tentative="1">
      <w:start w:val="1"/>
      <w:numFmt w:val="bullet"/>
      <w:lvlText w:val="o"/>
      <w:lvlJc w:val="left"/>
      <w:pPr>
        <w:tabs>
          <w:tab w:val="num" w:pos="6384"/>
        </w:tabs>
        <w:ind w:left="6384" w:hanging="360"/>
      </w:pPr>
      <w:rPr>
        <w:rFonts w:hint="default" w:ascii="Courier New" w:hAnsi="Courier New"/>
      </w:rPr>
    </w:lvl>
    <w:lvl w:ilvl="8" w:tplc="FFFFFFFF" w:tentative="1">
      <w:start w:val="1"/>
      <w:numFmt w:val="bullet"/>
      <w:lvlText w:val=""/>
      <w:lvlJc w:val="left"/>
      <w:pPr>
        <w:tabs>
          <w:tab w:val="num" w:pos="7104"/>
        </w:tabs>
        <w:ind w:left="7104" w:hanging="360"/>
      </w:pPr>
      <w:rPr>
        <w:rFonts w:hint="default" w:ascii="Wingdings" w:hAnsi="Wingdings"/>
      </w:rPr>
    </w:lvl>
  </w:abstractNum>
  <w:abstractNum w:abstractNumId="15" w15:restartNumberingAfterBreak="0">
    <w:nsid w:val="3F9446F7"/>
    <w:multiLevelType w:val="hybridMultilevel"/>
    <w:tmpl w:val="8AA2DA8A"/>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2B7209C"/>
    <w:multiLevelType w:val="multilevel"/>
    <w:tmpl w:val="6F5692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37A6E13"/>
    <w:multiLevelType w:val="hybridMultilevel"/>
    <w:tmpl w:val="4774926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8" w15:restartNumberingAfterBreak="0">
    <w:nsid w:val="43E43D95"/>
    <w:multiLevelType w:val="hybridMultilevel"/>
    <w:tmpl w:val="833AEE9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9" w15:restartNumberingAfterBreak="0">
    <w:nsid w:val="44884CBA"/>
    <w:multiLevelType w:val="hybridMultilevel"/>
    <w:tmpl w:val="846E190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47055A51"/>
    <w:multiLevelType w:val="hybridMultilevel"/>
    <w:tmpl w:val="627E1C1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481E65A2"/>
    <w:multiLevelType w:val="hybridMultilevel"/>
    <w:tmpl w:val="E3527A0E"/>
    <w:lvl w:ilvl="0" w:tplc="04130001">
      <w:start w:val="1"/>
      <w:numFmt w:val="bullet"/>
      <w:lvlText w:val=""/>
      <w:lvlJc w:val="left"/>
      <w:pPr>
        <w:ind w:left="360" w:hanging="360"/>
      </w:pPr>
      <w:rPr>
        <w:rFonts w:hint="default" w:ascii="Symbol" w:hAnsi="Symbol"/>
      </w:rPr>
    </w:lvl>
    <w:lvl w:ilvl="1" w:tplc="A1548E6C">
      <w:start w:val="1"/>
      <w:numFmt w:val="bullet"/>
      <w:lvlText w:val=""/>
      <w:lvlJc w:val="left"/>
      <w:pPr>
        <w:tabs>
          <w:tab w:val="num" w:pos="1080"/>
        </w:tabs>
        <w:ind w:left="1080" w:hanging="360"/>
      </w:pPr>
      <w:rPr>
        <w:rFonts w:hint="default" w:ascii="Symbol" w:hAnsi="Symbol"/>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2" w15:restartNumberingAfterBreak="0">
    <w:nsid w:val="50CC6E2B"/>
    <w:multiLevelType w:val="hybridMultilevel"/>
    <w:tmpl w:val="8190E91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3" w15:restartNumberingAfterBreak="0">
    <w:nsid w:val="53041997"/>
    <w:multiLevelType w:val="hybridMultilevel"/>
    <w:tmpl w:val="E89A090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AF65E8D"/>
    <w:multiLevelType w:val="hybridMultilevel"/>
    <w:tmpl w:val="19BC85D2"/>
    <w:lvl w:ilvl="0" w:tplc="BEAA3A3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360"/>
        </w:tabs>
        <w:ind w:left="360" w:hanging="360"/>
      </w:pPr>
      <w:rPr>
        <w:rFonts w:hint="default" w:ascii="Courier New" w:hAnsi="Courier New" w:cs="Courier New"/>
      </w:rPr>
    </w:lvl>
    <w:lvl w:ilvl="2" w:tplc="04090005" w:tentative="1">
      <w:start w:val="1"/>
      <w:numFmt w:val="bullet"/>
      <w:lvlText w:val=""/>
      <w:lvlJc w:val="left"/>
      <w:pPr>
        <w:tabs>
          <w:tab w:val="num" w:pos="1080"/>
        </w:tabs>
        <w:ind w:left="1080" w:hanging="360"/>
      </w:pPr>
      <w:rPr>
        <w:rFonts w:hint="default" w:ascii="Wingdings" w:hAnsi="Wingdings"/>
      </w:rPr>
    </w:lvl>
    <w:lvl w:ilvl="3" w:tplc="04090001" w:tentative="1">
      <w:start w:val="1"/>
      <w:numFmt w:val="bullet"/>
      <w:lvlText w:val=""/>
      <w:lvlJc w:val="left"/>
      <w:pPr>
        <w:tabs>
          <w:tab w:val="num" w:pos="1800"/>
        </w:tabs>
        <w:ind w:left="1800" w:hanging="360"/>
      </w:pPr>
      <w:rPr>
        <w:rFonts w:hint="default" w:ascii="Symbol" w:hAnsi="Symbol"/>
      </w:rPr>
    </w:lvl>
    <w:lvl w:ilvl="4" w:tplc="04090003" w:tentative="1">
      <w:start w:val="1"/>
      <w:numFmt w:val="bullet"/>
      <w:lvlText w:val="o"/>
      <w:lvlJc w:val="left"/>
      <w:pPr>
        <w:tabs>
          <w:tab w:val="num" w:pos="2520"/>
        </w:tabs>
        <w:ind w:left="2520" w:hanging="360"/>
      </w:pPr>
      <w:rPr>
        <w:rFonts w:hint="default" w:ascii="Courier New" w:hAnsi="Courier New" w:cs="Courier New"/>
      </w:rPr>
    </w:lvl>
    <w:lvl w:ilvl="5" w:tplc="04090005" w:tentative="1">
      <w:start w:val="1"/>
      <w:numFmt w:val="bullet"/>
      <w:lvlText w:val=""/>
      <w:lvlJc w:val="left"/>
      <w:pPr>
        <w:tabs>
          <w:tab w:val="num" w:pos="3240"/>
        </w:tabs>
        <w:ind w:left="3240" w:hanging="360"/>
      </w:pPr>
      <w:rPr>
        <w:rFonts w:hint="default" w:ascii="Wingdings" w:hAnsi="Wingdings"/>
      </w:rPr>
    </w:lvl>
    <w:lvl w:ilvl="6" w:tplc="04090001" w:tentative="1">
      <w:start w:val="1"/>
      <w:numFmt w:val="bullet"/>
      <w:lvlText w:val=""/>
      <w:lvlJc w:val="left"/>
      <w:pPr>
        <w:tabs>
          <w:tab w:val="num" w:pos="3960"/>
        </w:tabs>
        <w:ind w:left="3960" w:hanging="360"/>
      </w:pPr>
      <w:rPr>
        <w:rFonts w:hint="default" w:ascii="Symbol" w:hAnsi="Symbol"/>
      </w:rPr>
    </w:lvl>
    <w:lvl w:ilvl="7" w:tplc="04090003" w:tentative="1">
      <w:start w:val="1"/>
      <w:numFmt w:val="bullet"/>
      <w:lvlText w:val="o"/>
      <w:lvlJc w:val="left"/>
      <w:pPr>
        <w:tabs>
          <w:tab w:val="num" w:pos="4680"/>
        </w:tabs>
        <w:ind w:left="4680" w:hanging="360"/>
      </w:pPr>
      <w:rPr>
        <w:rFonts w:hint="default" w:ascii="Courier New" w:hAnsi="Courier New" w:cs="Courier New"/>
      </w:rPr>
    </w:lvl>
    <w:lvl w:ilvl="8" w:tplc="04090005" w:tentative="1">
      <w:start w:val="1"/>
      <w:numFmt w:val="bullet"/>
      <w:lvlText w:val=""/>
      <w:lvlJc w:val="left"/>
      <w:pPr>
        <w:tabs>
          <w:tab w:val="num" w:pos="5400"/>
        </w:tabs>
        <w:ind w:left="5400" w:hanging="360"/>
      </w:pPr>
      <w:rPr>
        <w:rFonts w:hint="default" w:ascii="Wingdings" w:hAnsi="Wingdings"/>
      </w:rPr>
    </w:lvl>
  </w:abstractNum>
  <w:abstractNum w:abstractNumId="27" w15:restartNumberingAfterBreak="0">
    <w:nsid w:val="5CB66EAD"/>
    <w:multiLevelType w:val="hybridMultilevel"/>
    <w:tmpl w:val="4AEEDEEE"/>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D9C013A"/>
    <w:multiLevelType w:val="hybridMultilevel"/>
    <w:tmpl w:val="6B9CB708"/>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5F655E76"/>
    <w:multiLevelType w:val="hybridMultilevel"/>
    <w:tmpl w:val="195AD6E0"/>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6221572F"/>
    <w:multiLevelType w:val="hybridMultilevel"/>
    <w:tmpl w:val="D1AE911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1" w15:restartNumberingAfterBreak="0">
    <w:nsid w:val="651F1F7F"/>
    <w:multiLevelType w:val="multilevel"/>
    <w:tmpl w:val="992A9054"/>
    <w:lvl w:ilvl="0">
      <w:start w:val="1"/>
      <w:numFmt w:val="bullet"/>
      <w:lvlText w:val=""/>
      <w:lvlJc w:val="left"/>
      <w:pPr>
        <w:tabs>
          <w:tab w:val="num" w:pos="360"/>
        </w:tabs>
        <w:ind w:left="36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66A5164C"/>
    <w:multiLevelType w:val="multilevel"/>
    <w:tmpl w:val="992A9054"/>
    <w:lvl w:ilvl="0">
      <w:start w:val="1"/>
      <w:numFmt w:val="bullet"/>
      <w:lvlText w:val=""/>
      <w:lvlJc w:val="left"/>
      <w:pPr>
        <w:tabs>
          <w:tab w:val="num" w:pos="360"/>
        </w:tabs>
        <w:ind w:left="36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9867B53"/>
    <w:multiLevelType w:val="hybridMultilevel"/>
    <w:tmpl w:val="5EBE2D4E"/>
    <w:lvl w:ilvl="0" w:tplc="1212AE12">
      <w:start w:val="1"/>
      <w:numFmt w:val="bullet"/>
      <w:lvlText w:val="-"/>
      <w:lvlJc w:val="left"/>
      <w:pPr>
        <w:tabs>
          <w:tab w:val="num" w:pos="720"/>
        </w:tabs>
        <w:ind w:left="720" w:hanging="360"/>
      </w:pPr>
      <w:rPr>
        <w:rFonts w:hint="default" w:ascii="Arial" w:hAnsi="Arial" w:eastAsia="Times New Roman" w:cs="Aria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6996739A"/>
    <w:multiLevelType w:val="multilevel"/>
    <w:tmpl w:val="E3527A0E"/>
    <w:lvl w:ilvl="0">
      <w:start w:val="1"/>
      <w:numFmt w:val="bullet"/>
      <w:lvlText w:val=""/>
      <w:lvlJc w:val="left"/>
      <w:pPr>
        <w:ind w:left="360" w:hanging="360"/>
      </w:pPr>
      <w:rPr>
        <w:rFonts w:hint="default" w:ascii="Symbol" w:hAnsi="Symbol"/>
      </w:rPr>
    </w:lvl>
    <w:lvl w:ilvl="1">
      <w:start w:val="1"/>
      <w:numFmt w:val="bullet"/>
      <w:lvlText w:val=""/>
      <w:lvlJc w:val="left"/>
      <w:pPr>
        <w:tabs>
          <w:tab w:val="num" w:pos="1080"/>
        </w:tabs>
        <w:ind w:left="1080" w:hanging="360"/>
      </w:pPr>
      <w:rPr>
        <w:rFonts w:hint="default" w:ascii="Symbol" w:hAnsi="Symbol"/>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5"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hint="default" w:ascii="Wingdings" w:hAnsi="Wingdings"/>
      </w:rPr>
    </w:lvl>
    <w:lvl w:ilvl="1" w:tplc="04130003" w:tentative="1">
      <w:start w:val="1"/>
      <w:numFmt w:val="bullet"/>
      <w:lvlText w:val="o"/>
      <w:lvlJc w:val="left"/>
      <w:pPr>
        <w:tabs>
          <w:tab w:val="num" w:pos="1490"/>
        </w:tabs>
        <w:ind w:left="1490" w:hanging="360"/>
      </w:pPr>
      <w:rPr>
        <w:rFonts w:hint="default" w:ascii="Courier New" w:hAnsi="Courier New" w:cs="Courier New"/>
      </w:rPr>
    </w:lvl>
    <w:lvl w:ilvl="2" w:tplc="04130005" w:tentative="1">
      <w:start w:val="1"/>
      <w:numFmt w:val="bullet"/>
      <w:lvlText w:val=""/>
      <w:lvlJc w:val="left"/>
      <w:pPr>
        <w:tabs>
          <w:tab w:val="num" w:pos="2210"/>
        </w:tabs>
        <w:ind w:left="2210" w:hanging="360"/>
      </w:pPr>
      <w:rPr>
        <w:rFonts w:hint="default" w:ascii="Wingdings" w:hAnsi="Wingdings"/>
      </w:rPr>
    </w:lvl>
    <w:lvl w:ilvl="3" w:tplc="04130001" w:tentative="1">
      <w:start w:val="1"/>
      <w:numFmt w:val="bullet"/>
      <w:lvlText w:val=""/>
      <w:lvlJc w:val="left"/>
      <w:pPr>
        <w:tabs>
          <w:tab w:val="num" w:pos="2930"/>
        </w:tabs>
        <w:ind w:left="2930" w:hanging="360"/>
      </w:pPr>
      <w:rPr>
        <w:rFonts w:hint="default" w:ascii="Symbol" w:hAnsi="Symbol"/>
      </w:rPr>
    </w:lvl>
    <w:lvl w:ilvl="4" w:tplc="04130003" w:tentative="1">
      <w:start w:val="1"/>
      <w:numFmt w:val="bullet"/>
      <w:lvlText w:val="o"/>
      <w:lvlJc w:val="left"/>
      <w:pPr>
        <w:tabs>
          <w:tab w:val="num" w:pos="3650"/>
        </w:tabs>
        <w:ind w:left="3650" w:hanging="360"/>
      </w:pPr>
      <w:rPr>
        <w:rFonts w:hint="default" w:ascii="Courier New" w:hAnsi="Courier New" w:cs="Courier New"/>
      </w:rPr>
    </w:lvl>
    <w:lvl w:ilvl="5" w:tplc="04130005" w:tentative="1">
      <w:start w:val="1"/>
      <w:numFmt w:val="bullet"/>
      <w:lvlText w:val=""/>
      <w:lvlJc w:val="left"/>
      <w:pPr>
        <w:tabs>
          <w:tab w:val="num" w:pos="4370"/>
        </w:tabs>
        <w:ind w:left="4370" w:hanging="360"/>
      </w:pPr>
      <w:rPr>
        <w:rFonts w:hint="default" w:ascii="Wingdings" w:hAnsi="Wingdings"/>
      </w:rPr>
    </w:lvl>
    <w:lvl w:ilvl="6" w:tplc="04130001" w:tentative="1">
      <w:start w:val="1"/>
      <w:numFmt w:val="bullet"/>
      <w:lvlText w:val=""/>
      <w:lvlJc w:val="left"/>
      <w:pPr>
        <w:tabs>
          <w:tab w:val="num" w:pos="5090"/>
        </w:tabs>
        <w:ind w:left="5090" w:hanging="360"/>
      </w:pPr>
      <w:rPr>
        <w:rFonts w:hint="default" w:ascii="Symbol" w:hAnsi="Symbol"/>
      </w:rPr>
    </w:lvl>
    <w:lvl w:ilvl="7" w:tplc="04130003" w:tentative="1">
      <w:start w:val="1"/>
      <w:numFmt w:val="bullet"/>
      <w:lvlText w:val="o"/>
      <w:lvlJc w:val="left"/>
      <w:pPr>
        <w:tabs>
          <w:tab w:val="num" w:pos="5810"/>
        </w:tabs>
        <w:ind w:left="5810" w:hanging="360"/>
      </w:pPr>
      <w:rPr>
        <w:rFonts w:hint="default" w:ascii="Courier New" w:hAnsi="Courier New" w:cs="Courier New"/>
      </w:rPr>
    </w:lvl>
    <w:lvl w:ilvl="8" w:tplc="04130005" w:tentative="1">
      <w:start w:val="1"/>
      <w:numFmt w:val="bullet"/>
      <w:lvlText w:val=""/>
      <w:lvlJc w:val="left"/>
      <w:pPr>
        <w:tabs>
          <w:tab w:val="num" w:pos="6530"/>
        </w:tabs>
        <w:ind w:left="6530" w:hanging="360"/>
      </w:pPr>
      <w:rPr>
        <w:rFonts w:hint="default" w:ascii="Wingdings" w:hAnsi="Wingdings"/>
      </w:rPr>
    </w:lvl>
  </w:abstractNum>
  <w:abstractNum w:abstractNumId="36" w15:restartNumberingAfterBreak="0">
    <w:nsid w:val="757D173D"/>
    <w:multiLevelType w:val="hybridMultilevel"/>
    <w:tmpl w:val="4552D68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7" w15:restartNumberingAfterBreak="0">
    <w:nsid w:val="761B4224"/>
    <w:multiLevelType w:val="hybridMultilevel"/>
    <w:tmpl w:val="6DBAE56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8" w15:restartNumberingAfterBreak="0">
    <w:nsid w:val="7D212B70"/>
    <w:multiLevelType w:val="hybridMultilevel"/>
    <w:tmpl w:val="496658D8"/>
    <w:lvl w:ilvl="0" w:tplc="A1548E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1328560825">
    <w:abstractNumId w:val="35"/>
  </w:num>
  <w:num w:numId="2" w16cid:durableId="125701848">
    <w:abstractNumId w:val="16"/>
  </w:num>
  <w:num w:numId="3" w16cid:durableId="985160539">
    <w:abstractNumId w:val="1"/>
  </w:num>
  <w:num w:numId="4" w16cid:durableId="1243831492">
    <w:abstractNumId w:val="2"/>
  </w:num>
  <w:num w:numId="5" w16cid:durableId="1895388973">
    <w:abstractNumId w:val="5"/>
  </w:num>
  <w:num w:numId="6" w16cid:durableId="2071684593">
    <w:abstractNumId w:val="28"/>
  </w:num>
  <w:num w:numId="7" w16cid:durableId="355623050">
    <w:abstractNumId w:val="15"/>
  </w:num>
  <w:num w:numId="8" w16cid:durableId="1637755816">
    <w:abstractNumId w:val="8"/>
  </w:num>
  <w:num w:numId="9" w16cid:durableId="334721970">
    <w:abstractNumId w:val="11"/>
  </w:num>
  <w:num w:numId="10" w16cid:durableId="410278308">
    <w:abstractNumId w:val="14"/>
  </w:num>
  <w:num w:numId="11" w16cid:durableId="1716586240">
    <w:abstractNumId w:val="9"/>
  </w:num>
  <w:num w:numId="12" w16cid:durableId="812259192">
    <w:abstractNumId w:val="13"/>
  </w:num>
  <w:num w:numId="13" w16cid:durableId="2012291960">
    <w:abstractNumId w:val="23"/>
  </w:num>
  <w:num w:numId="14" w16cid:durableId="302269721">
    <w:abstractNumId w:val="37"/>
  </w:num>
  <w:num w:numId="15" w16cid:durableId="313150019">
    <w:abstractNumId w:val="21"/>
  </w:num>
  <w:num w:numId="16" w16cid:durableId="686057274">
    <w:abstractNumId w:val="0"/>
  </w:num>
  <w:num w:numId="17" w16cid:durableId="1617325760">
    <w:abstractNumId w:val="4"/>
  </w:num>
  <w:num w:numId="18" w16cid:durableId="2113240215">
    <w:abstractNumId w:val="30"/>
  </w:num>
  <w:num w:numId="19" w16cid:durableId="1495296667">
    <w:abstractNumId w:val="3"/>
  </w:num>
  <w:num w:numId="20" w16cid:durableId="1900701649">
    <w:abstractNumId w:val="36"/>
  </w:num>
  <w:num w:numId="21" w16cid:durableId="395056446">
    <w:abstractNumId w:val="19"/>
  </w:num>
  <w:num w:numId="22" w16cid:durableId="224611486">
    <w:abstractNumId w:val="20"/>
  </w:num>
  <w:num w:numId="23" w16cid:durableId="1308165728">
    <w:abstractNumId w:val="38"/>
  </w:num>
  <w:num w:numId="24" w16cid:durableId="158352895">
    <w:abstractNumId w:val="25"/>
  </w:num>
  <w:num w:numId="25" w16cid:durableId="195048790">
    <w:abstractNumId w:val="16"/>
  </w:num>
  <w:num w:numId="26" w16cid:durableId="289290397">
    <w:abstractNumId w:val="29"/>
  </w:num>
  <w:num w:numId="27" w16cid:durableId="411467087">
    <w:abstractNumId w:val="31"/>
  </w:num>
  <w:num w:numId="28" w16cid:durableId="1358578059">
    <w:abstractNumId w:val="32"/>
  </w:num>
  <w:num w:numId="29" w16cid:durableId="925653399">
    <w:abstractNumId w:val="7"/>
  </w:num>
  <w:num w:numId="30" w16cid:durableId="360397726">
    <w:abstractNumId w:val="10"/>
  </w:num>
  <w:num w:numId="31" w16cid:durableId="1595674111">
    <w:abstractNumId w:val="24"/>
  </w:num>
  <w:num w:numId="32" w16cid:durableId="63185797">
    <w:abstractNumId w:val="27"/>
  </w:num>
  <w:num w:numId="33" w16cid:durableId="1232155243">
    <w:abstractNumId w:val="17"/>
  </w:num>
  <w:num w:numId="34" w16cid:durableId="14119127">
    <w:abstractNumId w:val="22"/>
  </w:num>
  <w:num w:numId="35" w16cid:durableId="614797089">
    <w:abstractNumId w:val="18"/>
  </w:num>
  <w:num w:numId="36" w16cid:durableId="488907647">
    <w:abstractNumId w:val="34"/>
  </w:num>
  <w:num w:numId="37" w16cid:durableId="1637221976">
    <w:abstractNumId w:val="12"/>
  </w:num>
  <w:num w:numId="38" w16cid:durableId="905650735">
    <w:abstractNumId w:val="26"/>
  </w:num>
  <w:num w:numId="39" w16cid:durableId="1260866497">
    <w:abstractNumId w:val="33"/>
  </w:num>
  <w:num w:numId="40" w16cid:durableId="1208447667">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9ED"/>
    <w:rsid w:val="00002E65"/>
    <w:rsid w:val="000115CE"/>
    <w:rsid w:val="00015A53"/>
    <w:rsid w:val="00026A19"/>
    <w:rsid w:val="00045459"/>
    <w:rsid w:val="00086A2F"/>
    <w:rsid w:val="0008755A"/>
    <w:rsid w:val="000A2BB9"/>
    <w:rsid w:val="000A32E0"/>
    <w:rsid w:val="000B2367"/>
    <w:rsid w:val="000B5BDD"/>
    <w:rsid w:val="000C556A"/>
    <w:rsid w:val="000D4723"/>
    <w:rsid w:val="000F0F48"/>
    <w:rsid w:val="000F4C73"/>
    <w:rsid w:val="00102779"/>
    <w:rsid w:val="00103809"/>
    <w:rsid w:val="0010621C"/>
    <w:rsid w:val="00112E6F"/>
    <w:rsid w:val="001172BA"/>
    <w:rsid w:val="001209FA"/>
    <w:rsid w:val="00120A03"/>
    <w:rsid w:val="00122777"/>
    <w:rsid w:val="00144BD7"/>
    <w:rsid w:val="00151B1B"/>
    <w:rsid w:val="001548F4"/>
    <w:rsid w:val="0016006D"/>
    <w:rsid w:val="0016569F"/>
    <w:rsid w:val="0018700C"/>
    <w:rsid w:val="001A014C"/>
    <w:rsid w:val="001A3753"/>
    <w:rsid w:val="001C256C"/>
    <w:rsid w:val="001C6350"/>
    <w:rsid w:val="001E12B5"/>
    <w:rsid w:val="001F7F8A"/>
    <w:rsid w:val="00200FDA"/>
    <w:rsid w:val="00207FB9"/>
    <w:rsid w:val="00210AFD"/>
    <w:rsid w:val="002239E5"/>
    <w:rsid w:val="00230945"/>
    <w:rsid w:val="00237501"/>
    <w:rsid w:val="00246C1C"/>
    <w:rsid w:val="0025444C"/>
    <w:rsid w:val="00266E35"/>
    <w:rsid w:val="0027004C"/>
    <w:rsid w:val="002713F8"/>
    <w:rsid w:val="00273E11"/>
    <w:rsid w:val="002924B9"/>
    <w:rsid w:val="002976A1"/>
    <w:rsid w:val="002A155C"/>
    <w:rsid w:val="002B405F"/>
    <w:rsid w:val="002B614D"/>
    <w:rsid w:val="002C6019"/>
    <w:rsid w:val="002C609D"/>
    <w:rsid w:val="002F4BAE"/>
    <w:rsid w:val="00300D11"/>
    <w:rsid w:val="00315C4F"/>
    <w:rsid w:val="003271DD"/>
    <w:rsid w:val="00330DD5"/>
    <w:rsid w:val="00331E36"/>
    <w:rsid w:val="00351740"/>
    <w:rsid w:val="003570E2"/>
    <w:rsid w:val="003626F9"/>
    <w:rsid w:val="00363893"/>
    <w:rsid w:val="0036392B"/>
    <w:rsid w:val="00372F00"/>
    <w:rsid w:val="00375231"/>
    <w:rsid w:val="003A1417"/>
    <w:rsid w:val="003B042D"/>
    <w:rsid w:val="003B1EF5"/>
    <w:rsid w:val="003D003D"/>
    <w:rsid w:val="003D54D8"/>
    <w:rsid w:val="003E4668"/>
    <w:rsid w:val="003F4CA8"/>
    <w:rsid w:val="004024BB"/>
    <w:rsid w:val="00411478"/>
    <w:rsid w:val="00413EFA"/>
    <w:rsid w:val="00423D90"/>
    <w:rsid w:val="004245AF"/>
    <w:rsid w:val="0042516F"/>
    <w:rsid w:val="00433A6F"/>
    <w:rsid w:val="00442DBC"/>
    <w:rsid w:val="00454EE2"/>
    <w:rsid w:val="00481942"/>
    <w:rsid w:val="004842AA"/>
    <w:rsid w:val="004861FE"/>
    <w:rsid w:val="004A0224"/>
    <w:rsid w:val="004A7263"/>
    <w:rsid w:val="004B137F"/>
    <w:rsid w:val="004C2720"/>
    <w:rsid w:val="004D0D34"/>
    <w:rsid w:val="004D399A"/>
    <w:rsid w:val="004D7851"/>
    <w:rsid w:val="004E5A09"/>
    <w:rsid w:val="004F0F0B"/>
    <w:rsid w:val="004F4027"/>
    <w:rsid w:val="004F480D"/>
    <w:rsid w:val="00510E39"/>
    <w:rsid w:val="00511135"/>
    <w:rsid w:val="00522EA9"/>
    <w:rsid w:val="00527B26"/>
    <w:rsid w:val="00530B20"/>
    <w:rsid w:val="005330C1"/>
    <w:rsid w:val="00537601"/>
    <w:rsid w:val="00542E75"/>
    <w:rsid w:val="00543650"/>
    <w:rsid w:val="00547733"/>
    <w:rsid w:val="00550157"/>
    <w:rsid w:val="00551ED5"/>
    <w:rsid w:val="00555836"/>
    <w:rsid w:val="00555BCA"/>
    <w:rsid w:val="00567736"/>
    <w:rsid w:val="005743C2"/>
    <w:rsid w:val="0058578B"/>
    <w:rsid w:val="005910A1"/>
    <w:rsid w:val="0059550A"/>
    <w:rsid w:val="0059766A"/>
    <w:rsid w:val="005A1F75"/>
    <w:rsid w:val="005C233C"/>
    <w:rsid w:val="005C3182"/>
    <w:rsid w:val="005D37B0"/>
    <w:rsid w:val="005D40C1"/>
    <w:rsid w:val="005D4E3A"/>
    <w:rsid w:val="005E07E5"/>
    <w:rsid w:val="005F5B60"/>
    <w:rsid w:val="006057F9"/>
    <w:rsid w:val="00607721"/>
    <w:rsid w:val="00620AE1"/>
    <w:rsid w:val="006273A2"/>
    <w:rsid w:val="0063077C"/>
    <w:rsid w:val="006307BD"/>
    <w:rsid w:val="00630D4A"/>
    <w:rsid w:val="00642CE5"/>
    <w:rsid w:val="00644683"/>
    <w:rsid w:val="00666428"/>
    <w:rsid w:val="00670195"/>
    <w:rsid w:val="006718F9"/>
    <w:rsid w:val="0068138B"/>
    <w:rsid w:val="00681952"/>
    <w:rsid w:val="006957D2"/>
    <w:rsid w:val="00697B75"/>
    <w:rsid w:val="006A34BA"/>
    <w:rsid w:val="006A5921"/>
    <w:rsid w:val="006C5498"/>
    <w:rsid w:val="006E31EE"/>
    <w:rsid w:val="006E3D00"/>
    <w:rsid w:val="006E6F25"/>
    <w:rsid w:val="006F2F9F"/>
    <w:rsid w:val="00720455"/>
    <w:rsid w:val="00736199"/>
    <w:rsid w:val="00744B71"/>
    <w:rsid w:val="00753D88"/>
    <w:rsid w:val="0075514E"/>
    <w:rsid w:val="00757D68"/>
    <w:rsid w:val="00773E39"/>
    <w:rsid w:val="00774BEE"/>
    <w:rsid w:val="00781141"/>
    <w:rsid w:val="00781A03"/>
    <w:rsid w:val="007912A4"/>
    <w:rsid w:val="0079668B"/>
    <w:rsid w:val="007C27B3"/>
    <w:rsid w:val="007C53B8"/>
    <w:rsid w:val="007D0CA0"/>
    <w:rsid w:val="007E0C2A"/>
    <w:rsid w:val="007E2D3A"/>
    <w:rsid w:val="00803D8D"/>
    <w:rsid w:val="008062D8"/>
    <w:rsid w:val="00807536"/>
    <w:rsid w:val="00810EFC"/>
    <w:rsid w:val="008136F7"/>
    <w:rsid w:val="0083554E"/>
    <w:rsid w:val="0084774D"/>
    <w:rsid w:val="008572D0"/>
    <w:rsid w:val="00860935"/>
    <w:rsid w:val="00860D38"/>
    <w:rsid w:val="008619A5"/>
    <w:rsid w:val="0086452B"/>
    <w:rsid w:val="00867860"/>
    <w:rsid w:val="00884D8C"/>
    <w:rsid w:val="008866F6"/>
    <w:rsid w:val="00890116"/>
    <w:rsid w:val="00893A75"/>
    <w:rsid w:val="00893B2F"/>
    <w:rsid w:val="00894276"/>
    <w:rsid w:val="0089463A"/>
    <w:rsid w:val="008A5382"/>
    <w:rsid w:val="008A5C15"/>
    <w:rsid w:val="008A615A"/>
    <w:rsid w:val="008B53B4"/>
    <w:rsid w:val="008C0E4B"/>
    <w:rsid w:val="008C4886"/>
    <w:rsid w:val="008D26D9"/>
    <w:rsid w:val="008D58BD"/>
    <w:rsid w:val="009001FF"/>
    <w:rsid w:val="009102A7"/>
    <w:rsid w:val="00916E1F"/>
    <w:rsid w:val="0093042F"/>
    <w:rsid w:val="00944108"/>
    <w:rsid w:val="0095142A"/>
    <w:rsid w:val="009538E5"/>
    <w:rsid w:val="00962B41"/>
    <w:rsid w:val="009743A9"/>
    <w:rsid w:val="00974E5F"/>
    <w:rsid w:val="00983396"/>
    <w:rsid w:val="00996B5B"/>
    <w:rsid w:val="009A258E"/>
    <w:rsid w:val="009A6C54"/>
    <w:rsid w:val="009B2705"/>
    <w:rsid w:val="009B5B74"/>
    <w:rsid w:val="009C53F4"/>
    <w:rsid w:val="00A01CC8"/>
    <w:rsid w:val="00A064F8"/>
    <w:rsid w:val="00A14F2A"/>
    <w:rsid w:val="00A15C5A"/>
    <w:rsid w:val="00A30C2B"/>
    <w:rsid w:val="00A54CB9"/>
    <w:rsid w:val="00A612DF"/>
    <w:rsid w:val="00A62D51"/>
    <w:rsid w:val="00A72B58"/>
    <w:rsid w:val="00A80FD3"/>
    <w:rsid w:val="00A83566"/>
    <w:rsid w:val="00A86923"/>
    <w:rsid w:val="00A92F9E"/>
    <w:rsid w:val="00AB32D8"/>
    <w:rsid w:val="00AB74F8"/>
    <w:rsid w:val="00AC2B09"/>
    <w:rsid w:val="00AD1A64"/>
    <w:rsid w:val="00B0014A"/>
    <w:rsid w:val="00B00754"/>
    <w:rsid w:val="00B04CF3"/>
    <w:rsid w:val="00B112DD"/>
    <w:rsid w:val="00B1587B"/>
    <w:rsid w:val="00B161FD"/>
    <w:rsid w:val="00B21D50"/>
    <w:rsid w:val="00B34290"/>
    <w:rsid w:val="00B36BCC"/>
    <w:rsid w:val="00B53B1F"/>
    <w:rsid w:val="00B70EB9"/>
    <w:rsid w:val="00B749ED"/>
    <w:rsid w:val="00B90E31"/>
    <w:rsid w:val="00BA5EF5"/>
    <w:rsid w:val="00BB494A"/>
    <w:rsid w:val="00BC3FB4"/>
    <w:rsid w:val="00BC5CEB"/>
    <w:rsid w:val="00BC68CF"/>
    <w:rsid w:val="00BC7778"/>
    <w:rsid w:val="00BD0A65"/>
    <w:rsid w:val="00BD2BF8"/>
    <w:rsid w:val="00BE036B"/>
    <w:rsid w:val="00BE6B5E"/>
    <w:rsid w:val="00BF31C2"/>
    <w:rsid w:val="00BF514C"/>
    <w:rsid w:val="00BF528B"/>
    <w:rsid w:val="00C002D2"/>
    <w:rsid w:val="00C04575"/>
    <w:rsid w:val="00C13927"/>
    <w:rsid w:val="00C13AAA"/>
    <w:rsid w:val="00C1563B"/>
    <w:rsid w:val="00C22646"/>
    <w:rsid w:val="00C22A00"/>
    <w:rsid w:val="00C3048E"/>
    <w:rsid w:val="00C30651"/>
    <w:rsid w:val="00C327EC"/>
    <w:rsid w:val="00C33A8D"/>
    <w:rsid w:val="00C47033"/>
    <w:rsid w:val="00C53979"/>
    <w:rsid w:val="00C607F5"/>
    <w:rsid w:val="00C74DD1"/>
    <w:rsid w:val="00C9293D"/>
    <w:rsid w:val="00C93D41"/>
    <w:rsid w:val="00CB32BA"/>
    <w:rsid w:val="00CB33A3"/>
    <w:rsid w:val="00CB7275"/>
    <w:rsid w:val="00CC4999"/>
    <w:rsid w:val="00CD1728"/>
    <w:rsid w:val="00CD2B12"/>
    <w:rsid w:val="00CE254B"/>
    <w:rsid w:val="00CE380D"/>
    <w:rsid w:val="00CE79E2"/>
    <w:rsid w:val="00D039EF"/>
    <w:rsid w:val="00D03F98"/>
    <w:rsid w:val="00D411CC"/>
    <w:rsid w:val="00D42F7B"/>
    <w:rsid w:val="00D436A9"/>
    <w:rsid w:val="00D44972"/>
    <w:rsid w:val="00D55843"/>
    <w:rsid w:val="00D67282"/>
    <w:rsid w:val="00D95FCE"/>
    <w:rsid w:val="00DA27F4"/>
    <w:rsid w:val="00DB061B"/>
    <w:rsid w:val="00DB7AF4"/>
    <w:rsid w:val="00DC62EE"/>
    <w:rsid w:val="00DD55B1"/>
    <w:rsid w:val="00DE11FC"/>
    <w:rsid w:val="00DE4138"/>
    <w:rsid w:val="00DF1E59"/>
    <w:rsid w:val="00DF643A"/>
    <w:rsid w:val="00DF7743"/>
    <w:rsid w:val="00E07500"/>
    <w:rsid w:val="00E353EB"/>
    <w:rsid w:val="00E37457"/>
    <w:rsid w:val="00E418A6"/>
    <w:rsid w:val="00E41DD0"/>
    <w:rsid w:val="00E4242B"/>
    <w:rsid w:val="00E534FC"/>
    <w:rsid w:val="00E668C0"/>
    <w:rsid w:val="00E67100"/>
    <w:rsid w:val="00E86688"/>
    <w:rsid w:val="00E92B14"/>
    <w:rsid w:val="00E97CB7"/>
    <w:rsid w:val="00EA33F2"/>
    <w:rsid w:val="00EA6133"/>
    <w:rsid w:val="00ED702D"/>
    <w:rsid w:val="00EF4434"/>
    <w:rsid w:val="00EF7D9B"/>
    <w:rsid w:val="00F01786"/>
    <w:rsid w:val="00F024DB"/>
    <w:rsid w:val="00F03480"/>
    <w:rsid w:val="00F038C8"/>
    <w:rsid w:val="00F070B6"/>
    <w:rsid w:val="00F1310B"/>
    <w:rsid w:val="00F1376A"/>
    <w:rsid w:val="00F20C2D"/>
    <w:rsid w:val="00F25B0D"/>
    <w:rsid w:val="00F40467"/>
    <w:rsid w:val="00F41919"/>
    <w:rsid w:val="00F7008A"/>
    <w:rsid w:val="00F7732A"/>
    <w:rsid w:val="00F81C6E"/>
    <w:rsid w:val="00FA0F28"/>
    <w:rsid w:val="00FA68E1"/>
    <w:rsid w:val="00FB10C4"/>
    <w:rsid w:val="00FB71C4"/>
    <w:rsid w:val="00FC256A"/>
    <w:rsid w:val="00FC2C80"/>
    <w:rsid w:val="00FC7CA8"/>
    <w:rsid w:val="00FC7D3A"/>
    <w:rsid w:val="00FD7146"/>
    <w:rsid w:val="00FD7800"/>
    <w:rsid w:val="00FE03F6"/>
    <w:rsid w:val="00FE1FE8"/>
    <w:rsid w:val="00FE31B8"/>
    <w:rsid w:val="00FF4178"/>
    <w:rsid w:val="080BD757"/>
    <w:rsid w:val="0C8CD55A"/>
    <w:rsid w:val="12EEC512"/>
    <w:rsid w:val="22A377FD"/>
    <w:rsid w:val="29ADAF65"/>
    <w:rsid w:val="2A2F1940"/>
    <w:rsid w:val="2CF29A82"/>
    <w:rsid w:val="2F12FAF1"/>
    <w:rsid w:val="2FEE5FD0"/>
    <w:rsid w:val="3056BBA2"/>
    <w:rsid w:val="324E004A"/>
    <w:rsid w:val="3268BC3E"/>
    <w:rsid w:val="39E2504D"/>
    <w:rsid w:val="3E577862"/>
    <w:rsid w:val="49FF6F99"/>
    <w:rsid w:val="4F7A21DA"/>
    <w:rsid w:val="519DE7DB"/>
    <w:rsid w:val="5B829DD3"/>
    <w:rsid w:val="5C14783C"/>
    <w:rsid w:val="6128BC06"/>
    <w:rsid w:val="64A029B3"/>
    <w:rsid w:val="6552F0CB"/>
    <w:rsid w:val="65BB5A82"/>
    <w:rsid w:val="6797FD8A"/>
    <w:rsid w:val="67A2A157"/>
    <w:rsid w:val="6816A4DE"/>
    <w:rsid w:val="6936C343"/>
    <w:rsid w:val="6DE09B7B"/>
    <w:rsid w:val="6F8CDC6A"/>
    <w:rsid w:val="717E8482"/>
    <w:rsid w:val="73CE7324"/>
    <w:rsid w:val="7847E943"/>
    <w:rsid w:val="79E3B9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B6675"/>
  <w15:docId w15:val="{4061756B-8D70-4AA4-BA88-2AD86B0B3F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FE31B8"/>
    <w:pPr>
      <w:spacing w:after="120" w:line="270" w:lineRule="atLeast"/>
    </w:pPr>
    <w:rPr>
      <w:rFonts w:ascii="Arial" w:hAnsi="Arial"/>
      <w:szCs w:val="21"/>
    </w:rPr>
  </w:style>
  <w:style w:type="paragraph" w:styleId="Kop1">
    <w:name w:val="heading 1"/>
    <w:aliases w:val="Hoofdstuk"/>
    <w:basedOn w:val="Standaard"/>
    <w:next w:val="Standaard"/>
    <w:link w:val="Kop1Char"/>
    <w:qFormat/>
    <w:rsid w:val="00DC62EE"/>
    <w:pPr>
      <w:keepNext/>
      <w:numPr>
        <w:numId w:val="2"/>
      </w:numPr>
      <w:spacing w:after="480"/>
      <w:ind w:left="431" w:hanging="431"/>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 Char"/>
    <w:link w:val="Kop1"/>
    <w:rsid w:val="00DC62EE"/>
    <w:rPr>
      <w:rFonts w:ascii="Arial" w:hAnsi="Arial"/>
      <w:b/>
      <w:noProof/>
      <w:kern w:val="28"/>
      <w:sz w:val="40"/>
      <w:szCs w:val="21"/>
      <w:lang w:val="nl-NL" w:eastAsia="nl-NL" w:bidi="ar-SA"/>
    </w:rPr>
  </w:style>
  <w:style w:type="character" w:styleId="Kop2Char" w:customStyle="1">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styleId="Afzendgegevens" w:customStyle="1">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styleId="Organisatiegegevens" w:customStyle="1">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styleId="Referentiegegevens" w:customStyle="1">
    <w:name w:val="Referentiegegevens"/>
    <w:basedOn w:val="Standaard"/>
    <w:rsid w:val="00B749ED"/>
    <w:rPr>
      <w:szCs w:val="24"/>
    </w:rPr>
  </w:style>
  <w:style w:type="paragraph" w:styleId="Retouradres" w:customStyle="1">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styleId="Tabelnormaal" w:customStyle="1">
    <w:name w:val="Tabelnormaal"/>
    <w:basedOn w:val="Standaard"/>
    <w:rsid w:val="00B749ED"/>
    <w:pPr>
      <w:autoSpaceDE w:val="0"/>
      <w:autoSpaceDN w:val="0"/>
      <w:adjustRightInd w:val="0"/>
      <w:spacing w:after="60"/>
      <w:jc w:val="both"/>
    </w:pPr>
    <w:rPr>
      <w:rFonts w:cs="Arial"/>
      <w:color w:val="000000"/>
      <w:sz w:val="16"/>
      <w:szCs w:val="20"/>
    </w:rPr>
  </w:style>
  <w:style w:type="character" w:styleId="Tabelkop" w:customStyle="1">
    <w:name w:val="Tabelkop"/>
    <w:rsid w:val="00B749ED"/>
    <w:rPr>
      <w:b/>
      <w:bCs/>
      <w:sz w:val="16"/>
    </w:rPr>
  </w:style>
  <w:style w:type="paragraph" w:styleId="OpmaakprofielKop3" w:customStyle="1">
    <w:name w:val="Opmaakprofiel Kop 3"/>
    <w:aliases w:val="Paragraaf2 + Uitvullen Links:  0 cm Verkeerd-om:  12..."/>
    <w:basedOn w:val="Kop3"/>
    <w:rsid w:val="004F0F0B"/>
    <w:pPr>
      <w:numPr>
        <w:ilvl w:val="2"/>
        <w:numId w:val="2"/>
      </w:numPr>
      <w:spacing w:before="240" w:after="60"/>
    </w:pPr>
    <w:rPr>
      <w:b/>
      <w:bCs/>
      <w:iCs/>
      <w:szCs w:val="20"/>
    </w:rPr>
  </w:style>
  <w:style w:type="paragraph" w:styleId="Tabelvet" w:customStyle="1">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styleId="VoetnoottekstChar" w:customStyle="1">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styleId="Standaard10pt" w:customStyle="1">
    <w:name w:val="Standaard + 10 pt"/>
    <w:basedOn w:val="Standaard"/>
    <w:rsid w:val="00B749ED"/>
    <w:pPr>
      <w:jc w:val="both"/>
    </w:pPr>
    <w:rPr>
      <w:szCs w:val="20"/>
    </w:rPr>
  </w:style>
  <w:style w:type="paragraph" w:styleId="Tabelnormaalinspringen" w:customStyle="1">
    <w:name w:val="Tabelnormaal + inspringen"/>
    <w:basedOn w:val="Tabelnormaal"/>
    <w:rsid w:val="00B749ED"/>
    <w:pPr>
      <w:ind w:left="170"/>
    </w:pPr>
  </w:style>
  <w:style w:type="paragraph" w:styleId="KopVet" w:customStyle="1">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styleId="OpmaakprofielUitvullenNa3pt" w:customStyle="1">
    <w:name w:val="Opmaakprofiel Uitvullen Na:  3 pt"/>
    <w:basedOn w:val="Standaard"/>
    <w:rsid w:val="00B749ED"/>
    <w:pPr>
      <w:spacing w:after="60"/>
    </w:pPr>
    <w:rPr>
      <w:szCs w:val="20"/>
    </w:rPr>
  </w:style>
  <w:style w:type="paragraph" w:styleId="OpmaakprofielKop1" w:customStyle="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styleId="TekstopmerkingChar" w:customStyle="1">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styleId="OnderwerpvanopmerkingChar" w:customStyle="1">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styleId="DocumentstructuurChar" w:customStyle="1">
    <w:name w:val="Documentstructuur Char"/>
    <w:link w:val="Documentstructuur"/>
    <w:semiHidden/>
    <w:rsid w:val="00B749ED"/>
    <w:rPr>
      <w:rFonts w:ascii="Tahoma" w:hAnsi="Tahoma" w:cs="Tahoma"/>
      <w:sz w:val="16"/>
      <w:szCs w:val="16"/>
      <w:lang w:val="nl-NL" w:eastAsia="nl-NL" w:bidi="ar-SA"/>
    </w:rPr>
  </w:style>
  <w:style w:type="character" w:styleId="Opmaakprofiel10pt" w:customStyle="1">
    <w:name w:val="Opmaakprofiel 10 pt"/>
    <w:rsid w:val="00B749ED"/>
    <w:rPr>
      <w:sz w:val="20"/>
    </w:rPr>
  </w:style>
  <w:style w:type="paragraph" w:styleId="Lijstalinea1" w:customStyle="1">
    <w:name w:val="Lijstalinea1"/>
    <w:basedOn w:val="Standaard"/>
    <w:qFormat/>
    <w:rsid w:val="00B749ED"/>
    <w:pPr>
      <w:ind w:left="720"/>
      <w:contextualSpacing/>
    </w:pPr>
  </w:style>
  <w:style w:type="paragraph" w:styleId="ListParagraph1" w:customStyle="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styleId="Kop1Char1" w:customStyle="1">
    <w:name w:val="Kop 1 Char1"/>
    <w:aliases w:val="Hoofdstuk Char1"/>
    <w:rsid w:val="00B749ED"/>
    <w:rPr>
      <w:rFonts w:ascii="Arial" w:hAnsi="Arial"/>
      <w:b/>
      <w:noProof/>
      <w:kern w:val="28"/>
      <w:sz w:val="24"/>
      <w:szCs w:val="21"/>
      <w:lang w:val="nl-NL" w:eastAsia="nl-NL" w:bidi="ar-SA"/>
    </w:rPr>
  </w:style>
  <w:style w:type="paragraph" w:styleId="Opsomming" w:customStyle="1">
    <w:name w:val="Opsomming"/>
    <w:basedOn w:val="Standaard"/>
    <w:rsid w:val="00B749ED"/>
    <w:pPr>
      <w:keepLines/>
      <w:numPr>
        <w:numId w:val="1"/>
      </w:numPr>
      <w:autoSpaceDE w:val="0"/>
      <w:autoSpaceDN w:val="0"/>
      <w:spacing w:after="0" w:line="288" w:lineRule="atLeast"/>
    </w:pPr>
    <w:rPr>
      <w:rFonts w:cs="Arial"/>
      <w:szCs w:val="20"/>
    </w:rPr>
  </w:style>
  <w:style w:type="character" w:styleId="WW8Num2z0" w:customStyle="1">
    <w:name w:val="WW8Num2z0"/>
    <w:rsid w:val="00B749ED"/>
    <w:rPr>
      <w:rFonts w:ascii="Arial" w:hAnsi="Arial" w:eastAsia="Times New Roman" w:cs="Arial"/>
    </w:rPr>
  </w:style>
  <w:style w:type="character" w:styleId="WW8Num2z1" w:customStyle="1">
    <w:name w:val="WW8Num2z1"/>
    <w:rsid w:val="00B749ED"/>
    <w:rPr>
      <w:rFonts w:ascii="Courier New" w:hAnsi="Courier New" w:cs="Courier New"/>
    </w:rPr>
  </w:style>
  <w:style w:type="character" w:styleId="WW8Num2z2" w:customStyle="1">
    <w:name w:val="WW8Num2z2"/>
    <w:rsid w:val="00B749ED"/>
    <w:rPr>
      <w:rFonts w:ascii="Wingdings" w:hAnsi="Wingdings"/>
    </w:rPr>
  </w:style>
  <w:style w:type="character" w:styleId="WW8Num2z3" w:customStyle="1">
    <w:name w:val="WW8Num2z3"/>
    <w:rsid w:val="00B749ED"/>
    <w:rPr>
      <w:rFonts w:ascii="Symbol" w:hAnsi="Symbol"/>
    </w:rPr>
  </w:style>
  <w:style w:type="character" w:styleId="WW8Num3z0" w:customStyle="1">
    <w:name w:val="WW8Num3z0"/>
    <w:rsid w:val="00B749ED"/>
    <w:rPr>
      <w:rFonts w:ascii="Symbol" w:hAnsi="Symbol"/>
    </w:rPr>
  </w:style>
  <w:style w:type="character" w:styleId="WW8Num3z1" w:customStyle="1">
    <w:name w:val="WW8Num3z1"/>
    <w:rsid w:val="00B749ED"/>
    <w:rPr>
      <w:rFonts w:ascii="Courier New" w:hAnsi="Courier New" w:cs="Courier New"/>
    </w:rPr>
  </w:style>
  <w:style w:type="character" w:styleId="WW8Num3z2" w:customStyle="1">
    <w:name w:val="WW8Num3z2"/>
    <w:rsid w:val="00B749ED"/>
    <w:rPr>
      <w:rFonts w:ascii="Wingdings" w:hAnsi="Wingdings"/>
    </w:rPr>
  </w:style>
  <w:style w:type="character" w:styleId="WW8Num6z0" w:customStyle="1">
    <w:name w:val="WW8Num6z0"/>
    <w:rsid w:val="00B749ED"/>
    <w:rPr>
      <w:rFonts w:ascii="Symbol" w:hAnsi="Symbol"/>
    </w:rPr>
  </w:style>
  <w:style w:type="character" w:styleId="WW8Num6z1" w:customStyle="1">
    <w:name w:val="WW8Num6z1"/>
    <w:rsid w:val="00B749ED"/>
    <w:rPr>
      <w:rFonts w:ascii="Courier New" w:hAnsi="Courier New" w:cs="Courier New"/>
    </w:rPr>
  </w:style>
  <w:style w:type="character" w:styleId="WW8Num6z2" w:customStyle="1">
    <w:name w:val="WW8Num6z2"/>
    <w:rsid w:val="00B749ED"/>
    <w:rPr>
      <w:rFonts w:ascii="Wingdings" w:hAnsi="Wingdings"/>
    </w:rPr>
  </w:style>
  <w:style w:type="character" w:styleId="WW8Num7z0" w:customStyle="1">
    <w:name w:val="WW8Num7z0"/>
    <w:rsid w:val="00B749ED"/>
    <w:rPr>
      <w:rFonts w:ascii="Symbol" w:hAnsi="Symbol"/>
    </w:rPr>
  </w:style>
  <w:style w:type="character" w:styleId="WW8Num7z1" w:customStyle="1">
    <w:name w:val="WW8Num7z1"/>
    <w:rsid w:val="00B749ED"/>
    <w:rPr>
      <w:rFonts w:ascii="Courier New" w:hAnsi="Courier New" w:cs="Courier New"/>
    </w:rPr>
  </w:style>
  <w:style w:type="character" w:styleId="WW8Num7z2" w:customStyle="1">
    <w:name w:val="WW8Num7z2"/>
    <w:rsid w:val="00B749ED"/>
    <w:rPr>
      <w:rFonts w:ascii="Wingdings" w:hAnsi="Wingdings"/>
    </w:rPr>
  </w:style>
  <w:style w:type="character" w:styleId="WW8Num8z1" w:customStyle="1">
    <w:name w:val="WW8Num8z1"/>
    <w:rsid w:val="00B749ED"/>
    <w:rPr>
      <w:rFonts w:ascii="Courier New" w:hAnsi="Courier New" w:cs="Courier New"/>
    </w:rPr>
  </w:style>
  <w:style w:type="character" w:styleId="WW8Num8z2" w:customStyle="1">
    <w:name w:val="WW8Num8z2"/>
    <w:rsid w:val="00B749ED"/>
    <w:rPr>
      <w:rFonts w:ascii="Wingdings" w:hAnsi="Wingdings"/>
    </w:rPr>
  </w:style>
  <w:style w:type="character" w:styleId="WW8Num8z3" w:customStyle="1">
    <w:name w:val="WW8Num8z3"/>
    <w:rsid w:val="00B749ED"/>
    <w:rPr>
      <w:rFonts w:ascii="Symbol" w:hAnsi="Symbol"/>
    </w:rPr>
  </w:style>
  <w:style w:type="character" w:styleId="WW8Num9z0" w:customStyle="1">
    <w:name w:val="WW8Num9z0"/>
    <w:rsid w:val="00B749ED"/>
    <w:rPr>
      <w:rFonts w:ascii="Symbol" w:hAnsi="Symbol"/>
    </w:rPr>
  </w:style>
  <w:style w:type="character" w:styleId="WW8Num9z1" w:customStyle="1">
    <w:name w:val="WW8Num9z1"/>
    <w:rsid w:val="00B749ED"/>
    <w:rPr>
      <w:rFonts w:ascii="Courier New" w:hAnsi="Courier New" w:cs="Courier New"/>
    </w:rPr>
  </w:style>
  <w:style w:type="character" w:styleId="WW8Num9z2" w:customStyle="1">
    <w:name w:val="WW8Num9z2"/>
    <w:rsid w:val="00B749ED"/>
    <w:rPr>
      <w:rFonts w:ascii="Wingdings" w:hAnsi="Wingdings"/>
    </w:rPr>
  </w:style>
  <w:style w:type="character" w:styleId="WW8Num10z0" w:customStyle="1">
    <w:name w:val="WW8Num10z0"/>
    <w:rsid w:val="00B749ED"/>
    <w:rPr>
      <w:rFonts w:ascii="Arial" w:hAnsi="Arial" w:eastAsia="Times New Roman" w:cs="Arial"/>
    </w:rPr>
  </w:style>
  <w:style w:type="character" w:styleId="WW8Num11z0" w:customStyle="1">
    <w:name w:val="WW8Num11z0"/>
    <w:rsid w:val="00B749ED"/>
    <w:rPr>
      <w:rFonts w:ascii="Symbol" w:hAnsi="Symbol"/>
    </w:rPr>
  </w:style>
  <w:style w:type="character" w:styleId="WW8Num11z1" w:customStyle="1">
    <w:name w:val="WW8Num11z1"/>
    <w:rsid w:val="00B749ED"/>
    <w:rPr>
      <w:rFonts w:ascii="Courier New" w:hAnsi="Courier New" w:cs="Courier New"/>
    </w:rPr>
  </w:style>
  <w:style w:type="character" w:styleId="WW8Num11z2" w:customStyle="1">
    <w:name w:val="WW8Num11z2"/>
    <w:rsid w:val="00B749ED"/>
    <w:rPr>
      <w:rFonts w:ascii="Wingdings" w:hAnsi="Wingdings"/>
    </w:rPr>
  </w:style>
  <w:style w:type="character" w:styleId="WW8Num13z0" w:customStyle="1">
    <w:name w:val="WW8Num13z0"/>
    <w:rsid w:val="00B749ED"/>
    <w:rPr>
      <w:rFonts w:ascii="Symbol" w:hAnsi="Symbol"/>
    </w:rPr>
  </w:style>
  <w:style w:type="character" w:styleId="WW8Num15z0" w:customStyle="1">
    <w:name w:val="WW8Num15z0"/>
    <w:rsid w:val="00B749ED"/>
    <w:rPr>
      <w:rFonts w:ascii="Symbol" w:hAnsi="Symbol"/>
    </w:rPr>
  </w:style>
  <w:style w:type="character" w:styleId="WW8Num15z1" w:customStyle="1">
    <w:name w:val="WW8Num15z1"/>
    <w:rsid w:val="00B749ED"/>
    <w:rPr>
      <w:rFonts w:ascii="Courier New" w:hAnsi="Courier New" w:cs="Courier New"/>
    </w:rPr>
  </w:style>
  <w:style w:type="character" w:styleId="WW8Num15z2" w:customStyle="1">
    <w:name w:val="WW8Num15z2"/>
    <w:rsid w:val="00B749ED"/>
    <w:rPr>
      <w:rFonts w:ascii="Wingdings" w:hAnsi="Wingdings"/>
    </w:rPr>
  </w:style>
  <w:style w:type="character" w:styleId="WW8Num16z0" w:customStyle="1">
    <w:name w:val="WW8Num16z0"/>
    <w:rsid w:val="00B749ED"/>
    <w:rPr>
      <w:rFonts w:ascii="Wingdings" w:hAnsi="Wingdings"/>
    </w:rPr>
  </w:style>
  <w:style w:type="character" w:styleId="WW8Num16z1" w:customStyle="1">
    <w:name w:val="WW8Num16z1"/>
    <w:rsid w:val="00B749ED"/>
    <w:rPr>
      <w:rFonts w:ascii="Courier New" w:hAnsi="Courier New" w:cs="Courier New"/>
    </w:rPr>
  </w:style>
  <w:style w:type="character" w:styleId="WW8Num16z3" w:customStyle="1">
    <w:name w:val="WW8Num16z3"/>
    <w:rsid w:val="00B749ED"/>
    <w:rPr>
      <w:rFonts w:ascii="Symbol" w:hAnsi="Symbol"/>
    </w:rPr>
  </w:style>
  <w:style w:type="character" w:styleId="WW8Num17z0" w:customStyle="1">
    <w:name w:val="WW8Num17z0"/>
    <w:rsid w:val="00B749ED"/>
    <w:rPr>
      <w:rFonts w:ascii="Symbol" w:hAnsi="Symbol"/>
    </w:rPr>
  </w:style>
  <w:style w:type="character" w:styleId="WW8Num18z0" w:customStyle="1">
    <w:name w:val="WW8Num18z0"/>
    <w:rsid w:val="00B749ED"/>
    <w:rPr>
      <w:rFonts w:ascii="Symbol" w:hAnsi="Symbol"/>
    </w:rPr>
  </w:style>
  <w:style w:type="character" w:styleId="WW8Num18z1" w:customStyle="1">
    <w:name w:val="WW8Num18z1"/>
    <w:rsid w:val="00B749ED"/>
    <w:rPr>
      <w:rFonts w:ascii="Courier New" w:hAnsi="Courier New" w:cs="Courier New"/>
    </w:rPr>
  </w:style>
  <w:style w:type="character" w:styleId="WW8Num18z2" w:customStyle="1">
    <w:name w:val="WW8Num18z2"/>
    <w:rsid w:val="00B749ED"/>
    <w:rPr>
      <w:rFonts w:ascii="Wingdings" w:hAnsi="Wingdings"/>
    </w:rPr>
  </w:style>
  <w:style w:type="character" w:styleId="WW8Num19z0" w:customStyle="1">
    <w:name w:val="WW8Num19z0"/>
    <w:rsid w:val="00B749ED"/>
    <w:rPr>
      <w:rFonts w:ascii="Symbol" w:hAnsi="Symbol"/>
    </w:rPr>
  </w:style>
  <w:style w:type="character" w:styleId="WW8Num19z1" w:customStyle="1">
    <w:name w:val="WW8Num19z1"/>
    <w:rsid w:val="00B749ED"/>
    <w:rPr>
      <w:rFonts w:ascii="Courier New" w:hAnsi="Courier New" w:cs="Courier New"/>
    </w:rPr>
  </w:style>
  <w:style w:type="character" w:styleId="WW8Num19z2" w:customStyle="1">
    <w:name w:val="WW8Num19z2"/>
    <w:rsid w:val="00B749ED"/>
    <w:rPr>
      <w:rFonts w:ascii="Wingdings" w:hAnsi="Wingdings"/>
    </w:rPr>
  </w:style>
  <w:style w:type="character" w:styleId="WW8Num20z0" w:customStyle="1">
    <w:name w:val="WW8Num20z0"/>
    <w:rsid w:val="00B749ED"/>
    <w:rPr>
      <w:rFonts w:ascii="Arial" w:hAnsi="Arial" w:eastAsia="Times New Roman" w:cs="Arial"/>
    </w:rPr>
  </w:style>
  <w:style w:type="character" w:styleId="WW8Num21z0" w:customStyle="1">
    <w:name w:val="WW8Num21z0"/>
    <w:rsid w:val="00B749ED"/>
    <w:rPr>
      <w:rFonts w:ascii="Arial" w:hAnsi="Arial" w:eastAsia="Times New Roman" w:cs="Arial"/>
    </w:rPr>
  </w:style>
  <w:style w:type="character" w:styleId="WW8Num21z1" w:customStyle="1">
    <w:name w:val="WW8Num21z1"/>
    <w:rsid w:val="00B749ED"/>
    <w:rPr>
      <w:rFonts w:ascii="Courier New" w:hAnsi="Courier New" w:cs="Courier New"/>
    </w:rPr>
  </w:style>
  <w:style w:type="character" w:styleId="WW8Num21z2" w:customStyle="1">
    <w:name w:val="WW8Num21z2"/>
    <w:rsid w:val="00B749ED"/>
    <w:rPr>
      <w:rFonts w:ascii="Wingdings" w:hAnsi="Wingdings"/>
    </w:rPr>
  </w:style>
  <w:style w:type="character" w:styleId="WW8Num21z3" w:customStyle="1">
    <w:name w:val="WW8Num21z3"/>
    <w:rsid w:val="00B749ED"/>
    <w:rPr>
      <w:rFonts w:ascii="Symbol" w:hAnsi="Symbol"/>
    </w:rPr>
  </w:style>
  <w:style w:type="character" w:styleId="WW8Num22z0" w:customStyle="1">
    <w:name w:val="WW8Num22z0"/>
    <w:rsid w:val="00B749ED"/>
    <w:rPr>
      <w:rFonts w:ascii="Scala Sans" w:hAnsi="Scala Sans"/>
    </w:rPr>
  </w:style>
  <w:style w:type="character" w:styleId="WW8Num24z0" w:customStyle="1">
    <w:name w:val="WW8Num24z0"/>
    <w:rsid w:val="00B749ED"/>
    <w:rPr>
      <w:rFonts w:ascii="Symbol" w:hAnsi="Symbol"/>
    </w:rPr>
  </w:style>
  <w:style w:type="character" w:styleId="WW8Num24z1" w:customStyle="1">
    <w:name w:val="WW8Num24z1"/>
    <w:rsid w:val="00B749ED"/>
    <w:rPr>
      <w:rFonts w:ascii="Courier New" w:hAnsi="Courier New" w:cs="Courier New"/>
    </w:rPr>
  </w:style>
  <w:style w:type="character" w:styleId="WW8Num24z2" w:customStyle="1">
    <w:name w:val="WW8Num24z2"/>
    <w:rsid w:val="00B749ED"/>
    <w:rPr>
      <w:rFonts w:ascii="Wingdings" w:hAnsi="Wingdings"/>
    </w:rPr>
  </w:style>
  <w:style w:type="character" w:styleId="WW8Num25z0" w:customStyle="1">
    <w:name w:val="WW8Num25z0"/>
    <w:rsid w:val="00B749ED"/>
    <w:rPr>
      <w:rFonts w:ascii="Symbol" w:hAnsi="Symbol"/>
    </w:rPr>
  </w:style>
  <w:style w:type="character" w:styleId="WW8Num25z1" w:customStyle="1">
    <w:name w:val="WW8Num25z1"/>
    <w:rsid w:val="00B749ED"/>
    <w:rPr>
      <w:rFonts w:ascii="Courier New" w:hAnsi="Courier New" w:cs="Courier New"/>
    </w:rPr>
  </w:style>
  <w:style w:type="character" w:styleId="WW8Num25z2" w:customStyle="1">
    <w:name w:val="WW8Num25z2"/>
    <w:rsid w:val="00B749ED"/>
    <w:rPr>
      <w:rFonts w:ascii="Wingdings" w:hAnsi="Wingdings"/>
    </w:rPr>
  </w:style>
  <w:style w:type="character" w:styleId="WW8Num26z0" w:customStyle="1">
    <w:name w:val="WW8Num26z0"/>
    <w:rsid w:val="00B749ED"/>
    <w:rPr>
      <w:rFonts w:ascii="Symbol" w:hAnsi="Symbol"/>
    </w:rPr>
  </w:style>
  <w:style w:type="character" w:styleId="WW8Num26z1" w:customStyle="1">
    <w:name w:val="WW8Num26z1"/>
    <w:rsid w:val="00B749ED"/>
    <w:rPr>
      <w:rFonts w:ascii="Courier New" w:hAnsi="Courier New" w:cs="Courier New"/>
    </w:rPr>
  </w:style>
  <w:style w:type="character" w:styleId="WW8Num26z2" w:customStyle="1">
    <w:name w:val="WW8Num26z2"/>
    <w:rsid w:val="00B749ED"/>
    <w:rPr>
      <w:rFonts w:ascii="Wingdings" w:hAnsi="Wingdings"/>
    </w:rPr>
  </w:style>
  <w:style w:type="character" w:styleId="WW8Num27z0" w:customStyle="1">
    <w:name w:val="WW8Num27z0"/>
    <w:rsid w:val="00B749ED"/>
    <w:rPr>
      <w:rFonts w:ascii="Symbol" w:hAnsi="Symbol"/>
    </w:rPr>
  </w:style>
  <w:style w:type="character" w:styleId="WW8Num27z1" w:customStyle="1">
    <w:name w:val="WW8Num27z1"/>
    <w:rsid w:val="00B749ED"/>
    <w:rPr>
      <w:rFonts w:ascii="Courier New" w:hAnsi="Courier New" w:cs="Courier New"/>
    </w:rPr>
  </w:style>
  <w:style w:type="character" w:styleId="WW8Num27z2" w:customStyle="1">
    <w:name w:val="WW8Num27z2"/>
    <w:rsid w:val="00B749ED"/>
    <w:rPr>
      <w:rFonts w:ascii="Wingdings" w:hAnsi="Wingdings"/>
    </w:rPr>
  </w:style>
  <w:style w:type="character" w:styleId="WW8Num29z0" w:customStyle="1">
    <w:name w:val="WW8Num29z0"/>
    <w:rsid w:val="00B749ED"/>
    <w:rPr>
      <w:rFonts w:ascii="Arial" w:hAnsi="Arial" w:eastAsia="Times New Roman" w:cs="Arial"/>
    </w:rPr>
  </w:style>
  <w:style w:type="character" w:styleId="WW8Num29z1" w:customStyle="1">
    <w:name w:val="WW8Num29z1"/>
    <w:rsid w:val="00B749ED"/>
    <w:rPr>
      <w:rFonts w:ascii="Courier New" w:hAnsi="Courier New" w:cs="Courier New"/>
    </w:rPr>
  </w:style>
  <w:style w:type="character" w:styleId="WW8Num29z2" w:customStyle="1">
    <w:name w:val="WW8Num29z2"/>
    <w:rsid w:val="00B749ED"/>
    <w:rPr>
      <w:rFonts w:ascii="Wingdings" w:hAnsi="Wingdings"/>
    </w:rPr>
  </w:style>
  <w:style w:type="character" w:styleId="WW8Num29z3" w:customStyle="1">
    <w:name w:val="WW8Num29z3"/>
    <w:rsid w:val="00B749ED"/>
    <w:rPr>
      <w:rFonts w:ascii="Symbol" w:hAnsi="Symbol"/>
    </w:rPr>
  </w:style>
  <w:style w:type="character" w:styleId="WW8Num30z0" w:customStyle="1">
    <w:name w:val="WW8Num30z0"/>
    <w:rsid w:val="00B749ED"/>
    <w:rPr>
      <w:rFonts w:ascii="Symbol" w:hAnsi="Symbol"/>
    </w:rPr>
  </w:style>
  <w:style w:type="character" w:styleId="WW8Num30z1" w:customStyle="1">
    <w:name w:val="WW8Num30z1"/>
    <w:rsid w:val="00B749ED"/>
    <w:rPr>
      <w:rFonts w:ascii="Courier New" w:hAnsi="Courier New" w:cs="Courier New"/>
    </w:rPr>
  </w:style>
  <w:style w:type="character" w:styleId="WW8Num30z2" w:customStyle="1">
    <w:name w:val="WW8Num30z2"/>
    <w:rsid w:val="00B749ED"/>
    <w:rPr>
      <w:rFonts w:ascii="Univers" w:hAnsi="Univers" w:eastAsia="Arial Unicode MS" w:cs="Arial"/>
    </w:rPr>
  </w:style>
  <w:style w:type="character" w:styleId="WW8Num30z5" w:customStyle="1">
    <w:name w:val="WW8Num30z5"/>
    <w:rsid w:val="00B749ED"/>
    <w:rPr>
      <w:rFonts w:ascii="Wingdings" w:hAnsi="Wingdings"/>
    </w:rPr>
  </w:style>
  <w:style w:type="character" w:styleId="WW8Num31z0" w:customStyle="1">
    <w:name w:val="WW8Num31z0"/>
    <w:rsid w:val="00B749ED"/>
    <w:rPr>
      <w:rFonts w:ascii="Symbol" w:hAnsi="Symbol"/>
    </w:rPr>
  </w:style>
  <w:style w:type="character" w:styleId="WW8Num31z1" w:customStyle="1">
    <w:name w:val="WW8Num31z1"/>
    <w:rsid w:val="00B749ED"/>
    <w:rPr>
      <w:rFonts w:ascii="Courier New" w:hAnsi="Courier New" w:cs="Courier New"/>
    </w:rPr>
  </w:style>
  <w:style w:type="character" w:styleId="WW8Num31z2" w:customStyle="1">
    <w:name w:val="WW8Num31z2"/>
    <w:rsid w:val="00B749ED"/>
    <w:rPr>
      <w:rFonts w:ascii="Wingdings" w:hAnsi="Wingdings"/>
    </w:rPr>
  </w:style>
  <w:style w:type="character" w:styleId="WW8Num32z0" w:customStyle="1">
    <w:name w:val="WW8Num32z0"/>
    <w:rsid w:val="00B749ED"/>
    <w:rPr>
      <w:rFonts w:ascii="Wingdings" w:hAnsi="Wingdings"/>
      <w:b w:val="0"/>
      <w:i w:val="0"/>
      <w:sz w:val="20"/>
    </w:rPr>
  </w:style>
  <w:style w:type="character" w:styleId="WW8Num33z1" w:customStyle="1">
    <w:name w:val="WW8Num33z1"/>
    <w:rsid w:val="00B749ED"/>
    <w:rPr>
      <w:rFonts w:ascii="Courier New" w:hAnsi="Courier New" w:cs="Courier New"/>
    </w:rPr>
  </w:style>
  <w:style w:type="character" w:styleId="WW8Num34z0" w:customStyle="1">
    <w:name w:val="WW8Num34z0"/>
    <w:rsid w:val="00B749ED"/>
    <w:rPr>
      <w:rFonts w:ascii="Symbol" w:hAnsi="Symbol"/>
    </w:rPr>
  </w:style>
  <w:style w:type="character" w:styleId="WW8Num34z1" w:customStyle="1">
    <w:name w:val="WW8Num34z1"/>
    <w:rsid w:val="00B749ED"/>
    <w:rPr>
      <w:rFonts w:ascii="Courier New" w:hAnsi="Courier New" w:cs="Courier New"/>
    </w:rPr>
  </w:style>
  <w:style w:type="character" w:styleId="WW8Num34z2" w:customStyle="1">
    <w:name w:val="WW8Num34z2"/>
    <w:rsid w:val="00B749ED"/>
    <w:rPr>
      <w:rFonts w:ascii="Wingdings" w:hAnsi="Wingdings"/>
    </w:rPr>
  </w:style>
  <w:style w:type="character" w:styleId="WW8Num35z1" w:customStyle="1">
    <w:name w:val="WW8Num35z1"/>
    <w:rsid w:val="00B749ED"/>
    <w:rPr>
      <w:rFonts w:ascii="Courier New" w:hAnsi="Courier New"/>
    </w:rPr>
  </w:style>
  <w:style w:type="character" w:styleId="WW8Num35z2" w:customStyle="1">
    <w:name w:val="WW8Num35z2"/>
    <w:rsid w:val="00B749ED"/>
    <w:rPr>
      <w:rFonts w:ascii="Wingdings" w:hAnsi="Wingdings"/>
    </w:rPr>
  </w:style>
  <w:style w:type="character" w:styleId="WW8Num35z3" w:customStyle="1">
    <w:name w:val="WW8Num35z3"/>
    <w:rsid w:val="00B749ED"/>
    <w:rPr>
      <w:rFonts w:ascii="Symbol" w:hAnsi="Symbol"/>
    </w:rPr>
  </w:style>
  <w:style w:type="character" w:styleId="WW8Num36z0" w:customStyle="1">
    <w:name w:val="WW8Num36z0"/>
    <w:rsid w:val="00B749ED"/>
    <w:rPr>
      <w:rFonts w:ascii="Arial" w:hAnsi="Arial" w:eastAsia="Times New Roman" w:cs="Arial"/>
    </w:rPr>
  </w:style>
  <w:style w:type="character" w:styleId="WW8Num36z1" w:customStyle="1">
    <w:name w:val="WW8Num36z1"/>
    <w:rsid w:val="00B749ED"/>
    <w:rPr>
      <w:rFonts w:ascii="Courier New" w:hAnsi="Courier New" w:cs="Courier New"/>
    </w:rPr>
  </w:style>
  <w:style w:type="character" w:styleId="WW8Num36z2" w:customStyle="1">
    <w:name w:val="WW8Num36z2"/>
    <w:rsid w:val="00B749ED"/>
    <w:rPr>
      <w:rFonts w:ascii="Wingdings" w:hAnsi="Wingdings"/>
    </w:rPr>
  </w:style>
  <w:style w:type="character" w:styleId="WW8Num36z3" w:customStyle="1">
    <w:name w:val="WW8Num36z3"/>
    <w:rsid w:val="00B749ED"/>
    <w:rPr>
      <w:rFonts w:ascii="Symbol" w:hAnsi="Symbol"/>
    </w:rPr>
  </w:style>
  <w:style w:type="character" w:styleId="WW8Num38z0" w:customStyle="1">
    <w:name w:val="WW8Num38z0"/>
    <w:rsid w:val="00B749ED"/>
    <w:rPr>
      <w:rFonts w:ascii="Arial" w:hAnsi="Arial" w:eastAsia="Times New Roman" w:cs="Arial"/>
    </w:rPr>
  </w:style>
  <w:style w:type="character" w:styleId="WW8Num38z1" w:customStyle="1">
    <w:name w:val="WW8Num38z1"/>
    <w:rsid w:val="00B749ED"/>
    <w:rPr>
      <w:rFonts w:ascii="Courier New" w:hAnsi="Courier New" w:cs="Courier New"/>
    </w:rPr>
  </w:style>
  <w:style w:type="character" w:styleId="WW8Num38z2" w:customStyle="1">
    <w:name w:val="WW8Num38z2"/>
    <w:rsid w:val="00B749ED"/>
    <w:rPr>
      <w:rFonts w:ascii="Wingdings" w:hAnsi="Wingdings"/>
    </w:rPr>
  </w:style>
  <w:style w:type="character" w:styleId="WW8Num38z3" w:customStyle="1">
    <w:name w:val="WW8Num38z3"/>
    <w:rsid w:val="00B749ED"/>
    <w:rPr>
      <w:rFonts w:ascii="Symbol" w:hAnsi="Symbol"/>
    </w:rPr>
  </w:style>
  <w:style w:type="character" w:styleId="WW8Num39z0" w:customStyle="1">
    <w:name w:val="WW8Num39z0"/>
    <w:rsid w:val="00B749ED"/>
    <w:rPr>
      <w:rFonts w:ascii="Symbol" w:hAnsi="Symbol"/>
    </w:rPr>
  </w:style>
  <w:style w:type="character" w:styleId="WW8Num39z1" w:customStyle="1">
    <w:name w:val="WW8Num39z1"/>
    <w:rsid w:val="00B749ED"/>
    <w:rPr>
      <w:rFonts w:ascii="Courier New" w:hAnsi="Courier New" w:cs="Courier New"/>
    </w:rPr>
  </w:style>
  <w:style w:type="character" w:styleId="WW8Num39z2" w:customStyle="1">
    <w:name w:val="WW8Num39z2"/>
    <w:rsid w:val="00B749ED"/>
    <w:rPr>
      <w:rFonts w:ascii="Wingdings" w:hAnsi="Wingdings"/>
    </w:rPr>
  </w:style>
  <w:style w:type="character" w:styleId="WW8Num40z0" w:customStyle="1">
    <w:name w:val="WW8Num40z0"/>
    <w:rsid w:val="00B749ED"/>
    <w:rPr>
      <w:rFonts w:ascii="Symbol" w:hAnsi="Symbol"/>
    </w:rPr>
  </w:style>
  <w:style w:type="character" w:styleId="WW8Num40z1" w:customStyle="1">
    <w:name w:val="WW8Num40z1"/>
    <w:rsid w:val="00B749ED"/>
    <w:rPr>
      <w:rFonts w:ascii="Courier New" w:hAnsi="Courier New" w:cs="Courier New"/>
    </w:rPr>
  </w:style>
  <w:style w:type="character" w:styleId="WW8Num40z2" w:customStyle="1">
    <w:name w:val="WW8Num40z2"/>
    <w:rsid w:val="00B749ED"/>
    <w:rPr>
      <w:rFonts w:ascii="Wingdings" w:hAnsi="Wingdings"/>
    </w:rPr>
  </w:style>
  <w:style w:type="character" w:styleId="WW8Num41z0" w:customStyle="1">
    <w:name w:val="WW8Num41z0"/>
    <w:rsid w:val="00B749ED"/>
    <w:rPr>
      <w:rFonts w:ascii="Symbol" w:hAnsi="Symbol"/>
    </w:rPr>
  </w:style>
  <w:style w:type="character" w:styleId="WW8Num41z1" w:customStyle="1">
    <w:name w:val="WW8Num41z1"/>
    <w:rsid w:val="00B749ED"/>
    <w:rPr>
      <w:rFonts w:ascii="Courier New" w:hAnsi="Courier New" w:cs="Courier New"/>
    </w:rPr>
  </w:style>
  <w:style w:type="character" w:styleId="WW8Num41z2" w:customStyle="1">
    <w:name w:val="WW8Num41z2"/>
    <w:rsid w:val="00B749ED"/>
    <w:rPr>
      <w:rFonts w:ascii="Wingdings" w:hAnsi="Wingdings"/>
    </w:rPr>
  </w:style>
  <w:style w:type="character" w:styleId="WW8Num42z0" w:customStyle="1">
    <w:name w:val="WW8Num42z0"/>
    <w:rsid w:val="00B749ED"/>
    <w:rPr>
      <w:rFonts w:ascii="Symbol" w:hAnsi="Symbol"/>
    </w:rPr>
  </w:style>
  <w:style w:type="character" w:styleId="WW8Num42z1" w:customStyle="1">
    <w:name w:val="WW8Num42z1"/>
    <w:rsid w:val="00B749ED"/>
    <w:rPr>
      <w:rFonts w:ascii="Courier New" w:hAnsi="Courier New" w:cs="Courier New"/>
    </w:rPr>
  </w:style>
  <w:style w:type="character" w:styleId="WW8Num42z2" w:customStyle="1">
    <w:name w:val="WW8Num42z2"/>
    <w:rsid w:val="00B749ED"/>
    <w:rPr>
      <w:rFonts w:ascii="Wingdings" w:hAnsi="Wingdings"/>
    </w:rPr>
  </w:style>
  <w:style w:type="character" w:styleId="WW8Num43z0" w:customStyle="1">
    <w:name w:val="WW8Num43z0"/>
    <w:rsid w:val="00B749ED"/>
    <w:rPr>
      <w:rFonts w:ascii="Symbol" w:hAnsi="Symbol"/>
    </w:rPr>
  </w:style>
  <w:style w:type="character" w:styleId="WW8Num43z1" w:customStyle="1">
    <w:name w:val="WW8Num43z1"/>
    <w:rsid w:val="00B749ED"/>
    <w:rPr>
      <w:rFonts w:ascii="Courier New" w:hAnsi="Courier New" w:cs="Courier New"/>
    </w:rPr>
  </w:style>
  <w:style w:type="character" w:styleId="WW8Num43z2" w:customStyle="1">
    <w:name w:val="WW8Num43z2"/>
    <w:rsid w:val="00B749ED"/>
    <w:rPr>
      <w:rFonts w:ascii="Wingdings" w:hAnsi="Wingdings"/>
    </w:rPr>
  </w:style>
  <w:style w:type="character" w:styleId="WW8Num44z0" w:customStyle="1">
    <w:name w:val="WW8Num44z0"/>
    <w:rsid w:val="00B749ED"/>
    <w:rPr>
      <w:rFonts w:ascii="Arial" w:hAnsi="Arial" w:eastAsia="Times New Roman" w:cs="Arial"/>
    </w:rPr>
  </w:style>
  <w:style w:type="character" w:styleId="WW8Num44z1" w:customStyle="1">
    <w:name w:val="WW8Num44z1"/>
    <w:rsid w:val="00B749ED"/>
    <w:rPr>
      <w:rFonts w:ascii="Courier New" w:hAnsi="Courier New" w:cs="Courier New"/>
    </w:rPr>
  </w:style>
  <w:style w:type="character" w:styleId="WW8Num44z2" w:customStyle="1">
    <w:name w:val="WW8Num44z2"/>
    <w:rsid w:val="00B749ED"/>
    <w:rPr>
      <w:rFonts w:ascii="Wingdings" w:hAnsi="Wingdings"/>
    </w:rPr>
  </w:style>
  <w:style w:type="character" w:styleId="WW8Num44z3" w:customStyle="1">
    <w:name w:val="WW8Num44z3"/>
    <w:rsid w:val="00B749ED"/>
    <w:rPr>
      <w:rFonts w:ascii="Symbol" w:hAnsi="Symbol"/>
    </w:rPr>
  </w:style>
  <w:style w:type="character" w:styleId="WW8Num45z0" w:customStyle="1">
    <w:name w:val="WW8Num45z0"/>
    <w:rsid w:val="00B749ED"/>
    <w:rPr>
      <w:rFonts w:ascii="Symbol" w:hAnsi="Symbol"/>
    </w:rPr>
  </w:style>
  <w:style w:type="character" w:styleId="WW8Num45z1" w:customStyle="1">
    <w:name w:val="WW8Num45z1"/>
    <w:rsid w:val="00B749ED"/>
    <w:rPr>
      <w:rFonts w:ascii="Courier New" w:hAnsi="Courier New" w:cs="Courier New"/>
    </w:rPr>
  </w:style>
  <w:style w:type="character" w:styleId="WW8Num45z2" w:customStyle="1">
    <w:name w:val="WW8Num45z2"/>
    <w:rsid w:val="00B749ED"/>
    <w:rPr>
      <w:rFonts w:ascii="Wingdings" w:hAnsi="Wingdings"/>
    </w:rPr>
  </w:style>
  <w:style w:type="character" w:styleId="WW8NumSt15z0" w:customStyle="1">
    <w:name w:val="WW8NumSt15z0"/>
    <w:rsid w:val="00B749ED"/>
    <w:rPr>
      <w:rFonts w:ascii="Symbol" w:hAnsi="Symbol"/>
    </w:rPr>
  </w:style>
  <w:style w:type="character" w:styleId="Standaardalinea-lettertype1" w:customStyle="1">
    <w:name w:val="Standaardalinea-lettertype1"/>
    <w:rsid w:val="00B749ED"/>
  </w:style>
  <w:style w:type="character" w:styleId="FootnoteCharacters" w:customStyle="1">
    <w:name w:val="Footnote Characters"/>
    <w:rsid w:val="00B749ED"/>
    <w:rPr>
      <w:rFonts w:ascii="Arial" w:hAnsi="Arial"/>
      <w:sz w:val="20"/>
      <w:vertAlign w:val="superscript"/>
    </w:rPr>
  </w:style>
  <w:style w:type="character" w:styleId="CharChar" w:customStyle="1">
    <w:name w:val="Char Char"/>
    <w:rsid w:val="00B749ED"/>
    <w:rPr>
      <w:rFonts w:ascii="Arial" w:hAnsi="Arial"/>
      <w:b/>
      <w:spacing w:val="10"/>
      <w:sz w:val="40"/>
      <w:lang w:val="nl-NL" w:eastAsia="ar-SA" w:bidi="ar-SA"/>
    </w:rPr>
  </w:style>
  <w:style w:type="character" w:styleId="CharChar1" w:customStyle="1">
    <w:name w:val="Char Char1"/>
    <w:rsid w:val="00B749ED"/>
    <w:rPr>
      <w:rFonts w:ascii="Arial" w:hAnsi="Arial"/>
      <w:b/>
      <w:spacing w:val="6"/>
      <w:sz w:val="24"/>
      <w:lang w:val="nl-NL" w:eastAsia="ar-SA" w:bidi="ar-SA"/>
    </w:rPr>
  </w:style>
  <w:style w:type="character" w:styleId="Verwijzingopmerking1" w:customStyle="1">
    <w:name w:val="Verwijzing opmerking1"/>
    <w:rsid w:val="00B749ED"/>
    <w:rPr>
      <w:sz w:val="16"/>
      <w:szCs w:val="16"/>
    </w:rPr>
  </w:style>
  <w:style w:type="character" w:styleId="sxugcrs1" w:customStyle="1">
    <w:name w:val="sxug_crs1"/>
    <w:rsid w:val="00B749ED"/>
    <w:rPr>
      <w:rFonts w:ascii="Verdana" w:hAnsi="Verdana"/>
      <w:i/>
      <w:iCs/>
      <w:color w:val="000000"/>
      <w:sz w:val="17"/>
      <w:szCs w:val="17"/>
    </w:rPr>
  </w:style>
  <w:style w:type="paragraph" w:styleId="Heading" w:customStyle="1">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styleId="PlattetekstChar" w:customStyle="1">
    <w:name w:val="Platte tekst Char"/>
    <w:link w:val="Plattetekst"/>
    <w:rsid w:val="00B749ED"/>
    <w:rPr>
      <w:rFonts w:ascii="Arial" w:hAnsi="Arial"/>
      <w:sz w:val="18"/>
      <w:lang w:val="nl-NL" w:eastAsia="ar-SA" w:bidi="ar-SA"/>
    </w:rPr>
  </w:style>
  <w:style w:type="paragraph" w:styleId="Caption1" w:customStyle="1">
    <w:name w:val="Caption1"/>
    <w:basedOn w:val="Standaard"/>
    <w:rsid w:val="00B749ED"/>
    <w:pPr>
      <w:suppressLineNumbers/>
      <w:suppressAutoHyphens/>
      <w:spacing w:before="120"/>
      <w:jc w:val="both"/>
    </w:pPr>
    <w:rPr>
      <w:i/>
      <w:iCs/>
      <w:sz w:val="24"/>
      <w:szCs w:val="24"/>
      <w:lang w:eastAsia="ar-SA"/>
    </w:rPr>
  </w:style>
  <w:style w:type="paragraph" w:styleId="Index" w:customStyle="1">
    <w:name w:val="Index"/>
    <w:basedOn w:val="Standaard"/>
    <w:rsid w:val="00B749ED"/>
    <w:pPr>
      <w:suppressLineNumbers/>
      <w:suppressAutoHyphens/>
      <w:spacing w:before="60" w:after="0"/>
      <w:jc w:val="both"/>
    </w:pPr>
    <w:rPr>
      <w:szCs w:val="20"/>
      <w:lang w:eastAsia="ar-SA"/>
    </w:rPr>
  </w:style>
  <w:style w:type="paragraph" w:styleId="Aanleiding" w:customStyle="1">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styleId="Alineakopje" w:customStyle="1">
    <w:name w:val="Alineakopje"/>
    <w:basedOn w:val="Standaard"/>
    <w:next w:val="Standaard"/>
    <w:rsid w:val="00B749ED"/>
    <w:pPr>
      <w:suppressAutoHyphens/>
      <w:spacing w:before="60" w:after="0"/>
      <w:jc w:val="both"/>
    </w:pPr>
    <w:rPr>
      <w:i/>
      <w:szCs w:val="20"/>
      <w:lang w:eastAsia="ar-SA"/>
    </w:rPr>
  </w:style>
  <w:style w:type="paragraph" w:styleId="RapportTitel" w:customStyle="1">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styleId="Naamauteurs" w:customStyle="1">
    <w:name w:val="Naam auteurs"/>
    <w:basedOn w:val="Ondertitel"/>
    <w:rsid w:val="00B749ED"/>
    <w:rPr>
      <w:b w:val="0"/>
      <w:sz w:val="20"/>
    </w:rPr>
  </w:style>
  <w:style w:type="paragraph" w:styleId="Inhoudsopgave" w:customStyle="1">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styleId="Illustratiebijschrift" w:customStyle="1">
    <w:name w:val="Illustratie bijschrift"/>
    <w:basedOn w:val="Standaard"/>
    <w:next w:val="Standaard"/>
    <w:rsid w:val="00B749ED"/>
    <w:pPr>
      <w:suppressAutoHyphens/>
      <w:spacing w:before="60" w:after="0" w:line="220" w:lineRule="atLeast"/>
      <w:jc w:val="both"/>
    </w:pPr>
    <w:rPr>
      <w:sz w:val="16"/>
      <w:szCs w:val="20"/>
      <w:lang w:eastAsia="ar-SA"/>
    </w:rPr>
  </w:style>
  <w:style w:type="paragraph" w:styleId="Illustratieheading" w:customStyle="1">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styleId="opsommetblokjes" w:customStyle="1">
    <w:name w:val="opsom met blokjes"/>
    <w:basedOn w:val="Standaard"/>
    <w:rsid w:val="00B749ED"/>
    <w:pPr>
      <w:tabs>
        <w:tab w:val="left" w:pos="357"/>
      </w:tabs>
      <w:suppressAutoHyphens/>
      <w:spacing w:before="60" w:after="0"/>
      <w:jc w:val="both"/>
    </w:pPr>
    <w:rPr>
      <w:szCs w:val="20"/>
      <w:lang w:eastAsia="ar-SA"/>
    </w:rPr>
  </w:style>
  <w:style w:type="paragraph" w:styleId="OpsommetCijfer" w:customStyle="1">
    <w:name w:val="Opsom met Cijfer"/>
    <w:basedOn w:val="Standaard"/>
    <w:rsid w:val="00B749ED"/>
    <w:pPr>
      <w:suppressAutoHyphens/>
      <w:spacing w:before="60" w:after="0"/>
      <w:jc w:val="both"/>
    </w:pPr>
    <w:rPr>
      <w:szCs w:val="20"/>
      <w:lang w:eastAsia="ar-SA"/>
    </w:rPr>
  </w:style>
  <w:style w:type="paragraph" w:styleId="OpsommetLetters" w:customStyle="1">
    <w:name w:val="Opsom met Letters"/>
    <w:basedOn w:val="Standaard"/>
    <w:rsid w:val="00B749ED"/>
    <w:pPr>
      <w:tabs>
        <w:tab w:val="left" w:pos="357"/>
      </w:tabs>
      <w:suppressAutoHyphens/>
      <w:spacing w:before="60" w:after="0"/>
      <w:jc w:val="both"/>
    </w:pPr>
    <w:rPr>
      <w:szCs w:val="20"/>
      <w:lang w:eastAsia="ar-SA"/>
    </w:rPr>
  </w:style>
  <w:style w:type="paragraph" w:styleId="Refgeg" w:customStyle="1">
    <w:name w:val="Refgeg"/>
    <w:basedOn w:val="Standaard"/>
    <w:rsid w:val="00B749ED"/>
    <w:pPr>
      <w:suppressAutoHyphens/>
      <w:spacing w:before="60" w:after="0" w:line="225" w:lineRule="atLeast"/>
      <w:jc w:val="both"/>
    </w:pPr>
    <w:rPr>
      <w:sz w:val="16"/>
      <w:szCs w:val="20"/>
      <w:lang w:eastAsia="ar-SA"/>
    </w:rPr>
  </w:style>
  <w:style w:type="paragraph" w:styleId="Illustratiebuitenkantlijn" w:customStyle="1">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styleId="Subopsomming" w:customStyle="1">
    <w:name w:val="Subopsomming"/>
    <w:basedOn w:val="Standaard"/>
    <w:rsid w:val="00B749ED"/>
    <w:pPr>
      <w:tabs>
        <w:tab w:val="left" w:pos="48"/>
      </w:tabs>
      <w:suppressAutoHyphens/>
      <w:spacing w:before="60" w:after="0"/>
      <w:ind w:left="-312"/>
      <w:jc w:val="both"/>
    </w:pPr>
    <w:rPr>
      <w:szCs w:val="20"/>
      <w:lang w:eastAsia="ar-SA"/>
    </w:rPr>
  </w:style>
  <w:style w:type="paragraph" w:styleId="Tussenkop" w:customStyle="1">
    <w:name w:val="Tussenkop"/>
    <w:basedOn w:val="Standaard"/>
    <w:next w:val="Standaard"/>
    <w:rsid w:val="00B749ED"/>
    <w:pPr>
      <w:suppressAutoHyphens/>
      <w:spacing w:before="60" w:after="0"/>
      <w:jc w:val="both"/>
    </w:pPr>
    <w:rPr>
      <w:b/>
      <w:szCs w:val="20"/>
      <w:lang w:eastAsia="ar-SA"/>
    </w:rPr>
  </w:style>
  <w:style w:type="paragraph" w:styleId="Dienstgegevens" w:customStyle="1">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styleId="PlattetekstinspringenChar" w:customStyle="1">
    <w:name w:val="Platte tekst inspringen Char"/>
    <w:link w:val="Plattetekstinspringen"/>
    <w:rsid w:val="00B749ED"/>
    <w:rPr>
      <w:rFonts w:ascii="Univers (W1)" w:hAnsi="Univers (W1)"/>
      <w:bCs/>
      <w:i/>
      <w:iCs/>
      <w:sz w:val="18"/>
      <w:szCs w:val="24"/>
      <w:lang w:val="nl-NL" w:eastAsia="ar-SA" w:bidi="ar-SA"/>
    </w:rPr>
  </w:style>
  <w:style w:type="paragraph" w:styleId="Tabel" w:customStyle="1">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styleId="EindnoottekstChar" w:customStyle="1">
    <w:name w:val="Eindnoottekst Char"/>
    <w:link w:val="Eindnoottekst"/>
    <w:semiHidden/>
    <w:rsid w:val="00B749ED"/>
    <w:rPr>
      <w:rFonts w:ascii="Arial" w:hAnsi="Arial"/>
      <w:lang w:val="nl-NL" w:eastAsia="ar-SA" w:bidi="ar-SA"/>
    </w:rPr>
  </w:style>
  <w:style w:type="paragraph" w:styleId="Documentstructuur1" w:customStyle="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styleId="Standaardinspringing1" w:customStyle="1">
    <w:name w:val="Standaardinspringing1"/>
    <w:basedOn w:val="Standaard"/>
    <w:rsid w:val="00B749ED"/>
    <w:pPr>
      <w:suppressAutoHyphens/>
      <w:spacing w:after="0" w:line="240" w:lineRule="auto"/>
      <w:ind w:left="708"/>
    </w:pPr>
    <w:rPr>
      <w:szCs w:val="20"/>
      <w:lang w:eastAsia="ar-SA"/>
    </w:rPr>
  </w:style>
  <w:style w:type="paragraph" w:styleId="Tekstopmerking1" w:customStyle="1">
    <w:name w:val="Tekst opmerking1"/>
    <w:basedOn w:val="Standaard"/>
    <w:rsid w:val="00B749ED"/>
    <w:pPr>
      <w:suppressAutoHyphens/>
      <w:spacing w:before="60" w:after="0"/>
      <w:jc w:val="both"/>
    </w:pPr>
    <w:rPr>
      <w:szCs w:val="20"/>
      <w:lang w:eastAsia="ar-SA"/>
    </w:rPr>
  </w:style>
  <w:style w:type="paragraph" w:styleId="Framecontents" w:customStyle="1">
    <w:name w:val="Frame contents"/>
    <w:basedOn w:val="Plattetekst"/>
    <w:rsid w:val="00B749ED"/>
  </w:style>
  <w:style w:type="paragraph" w:styleId="TableContents" w:customStyle="1">
    <w:name w:val="Table Contents"/>
    <w:basedOn w:val="Standaard"/>
    <w:rsid w:val="00B749ED"/>
    <w:pPr>
      <w:suppressLineNumbers/>
      <w:suppressAutoHyphens/>
      <w:spacing w:before="60" w:after="0"/>
      <w:jc w:val="both"/>
    </w:pPr>
    <w:rPr>
      <w:szCs w:val="20"/>
      <w:lang w:eastAsia="ar-SA"/>
    </w:rPr>
  </w:style>
  <w:style w:type="paragraph" w:styleId="TableHeading" w:customStyle="1">
    <w:name w:val="Table Heading"/>
    <w:basedOn w:val="TableContents"/>
    <w:rsid w:val="00B749ED"/>
    <w:pPr>
      <w:jc w:val="center"/>
    </w:pPr>
    <w:rPr>
      <w:b/>
      <w:bCs/>
    </w:rPr>
  </w:style>
  <w:style w:type="paragraph" w:styleId="Contents10" w:customStyle="1">
    <w:name w:val="Contents 10"/>
    <w:basedOn w:val="Index"/>
    <w:rsid w:val="00B749ED"/>
    <w:pPr>
      <w:tabs>
        <w:tab w:val="right" w:leader="dot" w:pos="9972"/>
      </w:tabs>
      <w:ind w:left="2547"/>
    </w:pPr>
  </w:style>
  <w:style w:type="paragraph" w:styleId="inspringencijfer" w:customStyle="1">
    <w:name w:val="inspringen cijfer"/>
    <w:basedOn w:val="Standaard"/>
    <w:rsid w:val="00B749ED"/>
    <w:pPr>
      <w:numPr>
        <w:numId w:val="11"/>
      </w:numPr>
      <w:spacing w:line="312" w:lineRule="auto"/>
    </w:pPr>
    <w:rPr>
      <w:sz w:val="19"/>
      <w:szCs w:val="24"/>
    </w:rPr>
  </w:style>
  <w:style w:type="paragraph" w:styleId="inspringenblokje" w:customStyle="1">
    <w:name w:val="inspringen blokje"/>
    <w:basedOn w:val="Standaard"/>
    <w:rsid w:val="00B749ED"/>
    <w:pPr>
      <w:numPr>
        <w:numId w:val="10"/>
      </w:numPr>
      <w:spacing w:line="312" w:lineRule="auto"/>
    </w:pPr>
    <w:rPr>
      <w:sz w:val="19"/>
      <w:szCs w:val="24"/>
    </w:rPr>
  </w:style>
  <w:style w:type="paragraph" w:styleId="OpmaakprofielKop7Links" w:customStyle="1">
    <w:name w:val="Opmaakprofiel Kop 7 + Links"/>
    <w:basedOn w:val="Kop7"/>
    <w:rsid w:val="00B749ED"/>
    <w:pPr>
      <w:numPr>
        <w:numId w:val="12"/>
      </w:numPr>
      <w:autoSpaceDE/>
      <w:autoSpaceDN/>
      <w:adjustRightInd/>
      <w:spacing w:before="0" w:after="0" w:line="312" w:lineRule="auto"/>
      <w:jc w:val="left"/>
    </w:pPr>
    <w:rPr>
      <w:szCs w:val="20"/>
    </w:rPr>
  </w:style>
  <w:style w:type="paragraph" w:styleId="Kop17" w:customStyle="1">
    <w:name w:val="Kop 17"/>
    <w:basedOn w:val="OpmaakprofielKop7Links"/>
    <w:rsid w:val="00B749ED"/>
    <w:rPr>
      <w:rFonts w:cs="Arial"/>
    </w:rPr>
  </w:style>
  <w:style w:type="paragraph" w:styleId="Default" w:customStyle="1">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styleId="BallontekstChar" w:customStyle="1">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styleId="FootnoteTextChar" w:customStyle="1">
    <w:name w:val="Footnote Text Char"/>
    <w:semiHidden/>
    <w:locked/>
    <w:rsid w:val="00555BCA"/>
    <w:rPr>
      <w:rFonts w:cs="Times New Roman"/>
      <w:sz w:val="20"/>
      <w:szCs w:val="20"/>
    </w:rPr>
  </w:style>
  <w:style w:type="table" w:styleId="Lijsttabel3-Accent31" w:customStyle="1">
    <w:name w:val="Lijsttabel 3 - Accent 31"/>
    <w:basedOn w:val="Standaardtabel"/>
    <w:uiPriority w:val="48"/>
    <w:rsid w:val="00C327EC"/>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Tabelraster">
    <w:name w:val="Table Grid"/>
    <w:basedOn w:val="Standaardtabel"/>
    <w:uiPriority w:val="59"/>
    <w:rsid w:val="00230945"/>
    <w:pPr>
      <w:spacing w:after="120" w:line="27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oettekstChar" w:customStyle="1">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E418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Een nieuw document maken." ma:contentTypeScope="" ma:versionID="fcddcf028b23be23030eb3d74d3855fa">
  <xsd:schema xmlns:xsd="http://www.w3.org/2001/XMLSchema" xmlns:xs="http://www.w3.org/2001/XMLSchema" xmlns:p="http://schemas.microsoft.com/office/2006/metadata/properties" xmlns:ns2="9659aa4a-b490-4e95-958c-15520366e4c5" targetNamespace="http://schemas.microsoft.com/office/2006/metadata/properties" ma:root="true" ma:fieldsID="1ec53aef93e238008d27cd97623a578d"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824852-F44F-4C02-A9B9-D06C5240C5F7}">
  <ds:schemaRefs>
    <ds:schemaRef ds:uri="http://schemas.microsoft.com/sharepoint/v3/contenttype/forms"/>
  </ds:schemaRefs>
</ds:datastoreItem>
</file>

<file path=customXml/itemProps2.xml><?xml version="1.0" encoding="utf-8"?>
<ds:datastoreItem xmlns:ds="http://schemas.openxmlformats.org/officeDocument/2006/customXml" ds:itemID="{FE003495-0D11-4DEB-8FA6-3508C9DBAA1D}"/>
</file>

<file path=customXml/itemProps3.xml><?xml version="1.0" encoding="utf-8"?>
<ds:datastoreItem xmlns:ds="http://schemas.openxmlformats.org/officeDocument/2006/customXml" ds:itemID="{4678D26B-D7E1-4E3A-A38B-E983383D3E50}">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Dijk, Ed van</cp:lastModifiedBy>
  <cp:revision>2</cp:revision>
  <dcterms:created xsi:type="dcterms:W3CDTF">2022-06-15T15:47:00Z</dcterms:created>
  <dcterms:modified xsi:type="dcterms:W3CDTF">2022-07-04T12:28:01Z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y fmtid="{D5CDD505-2E9C-101B-9397-08002B2CF9AE}" pid="3" name="Order">
    <vt:r8>16172400</vt:r8>
  </property>
</Properties>
</file>